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F3624" w14:textId="19167A6D" w:rsidR="00175BB5" w:rsidRPr="00175BB5" w:rsidRDefault="00175BB5" w:rsidP="00952D41">
      <w:pPr>
        <w:keepNext/>
        <w:suppressAutoHyphens/>
        <w:spacing w:after="480"/>
        <w:jc w:val="both"/>
        <w:outlineLvl w:val="0"/>
        <w:rPr>
          <w:rFonts w:eastAsia="Times New Roman" w:cs="Arial"/>
          <w:b/>
          <w:snapToGrid w:val="0"/>
          <w:sz w:val="24"/>
          <w:szCs w:val="24"/>
          <w:lang w:eastAsia="nl-NL"/>
        </w:rPr>
      </w:pPr>
      <w:r w:rsidRPr="00175BB5">
        <w:rPr>
          <w:rFonts w:eastAsia="Times New Roman" w:cs="Arial"/>
          <w:b/>
          <w:snapToGrid w:val="0"/>
          <w:sz w:val="24"/>
          <w:szCs w:val="24"/>
          <w:lang w:eastAsia="nl-NL"/>
        </w:rPr>
        <w:t>Bijlage</w:t>
      </w:r>
      <w:r w:rsidRPr="00175BB5">
        <w:rPr>
          <w:rFonts w:eastAsia="Times New Roman" w:cs="Arial"/>
          <w:b/>
          <w:snapToGrid w:val="0"/>
          <w:sz w:val="24"/>
          <w:szCs w:val="24"/>
          <w:lang w:eastAsia="nl-NL"/>
        </w:rPr>
        <w:tab/>
        <w:t>4</w:t>
      </w:r>
      <w:r w:rsidR="00952D41">
        <w:rPr>
          <w:rFonts w:eastAsia="Times New Roman" w:cs="Arial"/>
          <w:b/>
          <w:snapToGrid w:val="0"/>
          <w:sz w:val="24"/>
          <w:szCs w:val="24"/>
          <w:lang w:eastAsia="nl-NL"/>
        </w:rPr>
        <w:t>c</w:t>
      </w:r>
      <w:r w:rsidRPr="00175BB5">
        <w:rPr>
          <w:rFonts w:eastAsia="Times New Roman" w:cs="Arial"/>
          <w:b/>
          <w:snapToGrid w:val="0"/>
          <w:sz w:val="24"/>
          <w:szCs w:val="24"/>
          <w:lang w:eastAsia="nl-NL"/>
        </w:rPr>
        <w:t xml:space="preserve"> - Opgaaf referentieproject</w:t>
      </w:r>
      <w:r w:rsidR="00952D41">
        <w:rPr>
          <w:rFonts w:eastAsia="Times New Roman" w:cs="Arial"/>
          <w:b/>
          <w:snapToGrid w:val="0"/>
          <w:sz w:val="24"/>
          <w:szCs w:val="24"/>
          <w:lang w:eastAsia="nl-NL"/>
        </w:rPr>
        <w:t xml:space="preserve"> Perceel 3 </w:t>
      </w:r>
      <w:r w:rsidR="00952D41" w:rsidRPr="00952D41">
        <w:rPr>
          <w:rFonts w:eastAsia="Times New Roman" w:cs="Arial"/>
          <w:b/>
          <w:snapToGrid w:val="0"/>
          <w:sz w:val="24"/>
          <w:szCs w:val="24"/>
          <w:lang w:eastAsia="nl-NL"/>
        </w:rPr>
        <w:t>BVC+ en jaarlijkse controle</w:t>
      </w:r>
    </w:p>
    <w:p w14:paraId="2F9CC53E" w14:textId="4A0F18A3" w:rsidR="00175BB5" w:rsidRPr="00175BB5" w:rsidRDefault="00887EDE" w:rsidP="006C3361">
      <w:pPr>
        <w:tabs>
          <w:tab w:val="left" w:pos="2552"/>
        </w:tabs>
        <w:suppressAutoHyphens/>
        <w:jc w:val="both"/>
        <w:rPr>
          <w:rFonts w:eastAsia="Times New Roman" w:cs="Arial"/>
          <w:szCs w:val="20"/>
          <w:lang w:eastAsia="nl-NL"/>
        </w:rPr>
      </w:pPr>
      <w:r>
        <w:rPr>
          <w:rFonts w:eastAsia="Times New Roman" w:cs="Arial"/>
          <w:szCs w:val="20"/>
          <w:lang w:eastAsia="nl-NL"/>
        </w:rPr>
        <w:t>Inschrijver</w:t>
      </w:r>
      <w:r w:rsidR="00175BB5" w:rsidRPr="00175BB5">
        <w:rPr>
          <w:rFonts w:eastAsia="Times New Roman" w:cs="Arial"/>
          <w:szCs w:val="20"/>
          <w:lang w:eastAsia="nl-NL"/>
        </w:rPr>
        <w:t xml:space="preserve">/participanten in de combinatie verklaart/verklaren het in de </w:t>
      </w:r>
      <w:r>
        <w:rPr>
          <w:rFonts w:eastAsia="Times New Roman" w:cs="Arial"/>
          <w:szCs w:val="20"/>
          <w:lang w:eastAsia="nl-NL"/>
        </w:rPr>
        <w:t>Inschrijvings</w:t>
      </w:r>
      <w:r w:rsidR="00175BB5" w:rsidRPr="00175BB5">
        <w:rPr>
          <w:rFonts w:eastAsia="Times New Roman" w:cs="Arial"/>
          <w:szCs w:val="20"/>
          <w:lang w:eastAsia="nl-NL"/>
        </w:rPr>
        <w:t xml:space="preserve">leidraad gevraagde aantal en/of soort </w:t>
      </w:r>
      <w:r w:rsidR="00952D41">
        <w:rPr>
          <w:rFonts w:eastAsia="Times New Roman" w:cs="Arial"/>
          <w:szCs w:val="20"/>
          <w:lang w:eastAsia="nl-NL"/>
        </w:rPr>
        <w:t>referentieprojecten</w:t>
      </w:r>
      <w:r w:rsidR="00175BB5" w:rsidRPr="00175BB5">
        <w:rPr>
          <w:rFonts w:eastAsia="Times New Roman" w:cs="Arial"/>
          <w:szCs w:val="20"/>
          <w:lang w:eastAsia="nl-NL"/>
        </w:rPr>
        <w:t>, zoals vermeld onder 4.</w:t>
      </w:r>
      <w:r w:rsidR="00952D41">
        <w:rPr>
          <w:rFonts w:eastAsia="Times New Roman" w:cs="Arial"/>
          <w:szCs w:val="20"/>
          <w:lang w:eastAsia="nl-NL"/>
        </w:rPr>
        <w:t>2</w:t>
      </w:r>
      <w:r w:rsidR="008F4080">
        <w:rPr>
          <w:rFonts w:eastAsia="Times New Roman" w:cs="Arial"/>
          <w:szCs w:val="20"/>
          <w:lang w:eastAsia="nl-NL"/>
        </w:rPr>
        <w:t>.2</w:t>
      </w:r>
      <w:r w:rsidR="00175BB5" w:rsidRPr="00175BB5">
        <w:rPr>
          <w:rFonts w:eastAsia="Times New Roman" w:cs="Arial"/>
          <w:szCs w:val="20"/>
          <w:lang w:eastAsia="nl-NL"/>
        </w:rPr>
        <w:t xml:space="preserve"> lid </w:t>
      </w:r>
      <w:r w:rsidR="00952D41">
        <w:rPr>
          <w:rFonts w:eastAsia="Times New Roman" w:cs="Arial"/>
          <w:szCs w:val="20"/>
          <w:lang w:eastAsia="nl-NL"/>
        </w:rPr>
        <w:t xml:space="preserve">6 </w:t>
      </w:r>
      <w:r w:rsidR="00175BB5" w:rsidRPr="00175BB5">
        <w:rPr>
          <w:rFonts w:eastAsia="Times New Roman" w:cs="Arial"/>
          <w:szCs w:val="20"/>
          <w:lang w:eastAsia="nl-NL"/>
        </w:rPr>
        <w:t>kerncompetentie</w:t>
      </w:r>
      <w:r>
        <w:rPr>
          <w:rFonts w:eastAsia="Times New Roman" w:cs="Arial"/>
          <w:szCs w:val="20"/>
          <w:lang w:eastAsia="nl-NL"/>
        </w:rPr>
        <w:t xml:space="preserve">s </w:t>
      </w:r>
      <w:r w:rsidR="00952D41">
        <w:rPr>
          <w:rFonts w:eastAsia="Times New Roman" w:cs="Arial"/>
          <w:szCs w:val="20"/>
          <w:lang w:eastAsia="nl-NL"/>
        </w:rPr>
        <w:t>P3</w:t>
      </w:r>
      <w:r>
        <w:rPr>
          <w:rFonts w:eastAsia="Times New Roman" w:cs="Arial"/>
          <w:szCs w:val="20"/>
          <w:lang w:eastAsia="nl-NL"/>
        </w:rPr>
        <w:t>A</w:t>
      </w:r>
      <w:r w:rsidR="00175BB5" w:rsidRPr="00175BB5">
        <w:rPr>
          <w:rFonts w:eastAsia="Times New Roman" w:cs="Arial"/>
          <w:szCs w:val="20"/>
          <w:lang w:eastAsia="nl-NL"/>
        </w:rPr>
        <w:t xml:space="preserve">, te hebben uitgevoerd. </w:t>
      </w:r>
      <w:r>
        <w:rPr>
          <w:rFonts w:eastAsia="Times New Roman" w:cs="Arial"/>
          <w:szCs w:val="20"/>
          <w:lang w:eastAsia="nl-NL"/>
        </w:rPr>
        <w:t>Inschrijver</w:t>
      </w:r>
      <w:r w:rsidR="00175BB5" w:rsidRPr="00175BB5">
        <w:rPr>
          <w:rFonts w:eastAsia="Times New Roman" w:cs="Arial"/>
          <w:szCs w:val="20"/>
          <w:lang w:eastAsia="nl-NL"/>
        </w:rPr>
        <w:t xml:space="preserve">/participanten in de combinatie voegt/voegen de in de </w:t>
      </w:r>
      <w:r>
        <w:rPr>
          <w:rFonts w:eastAsia="Times New Roman" w:cs="Arial"/>
          <w:szCs w:val="20"/>
          <w:lang w:eastAsia="nl-NL"/>
        </w:rPr>
        <w:t>Inschrijvings</w:t>
      </w:r>
      <w:r w:rsidR="00175BB5" w:rsidRPr="00175BB5">
        <w:rPr>
          <w:rFonts w:eastAsia="Times New Roman" w:cs="Arial"/>
          <w:szCs w:val="20"/>
          <w:lang w:eastAsia="nl-NL"/>
        </w:rPr>
        <w:t xml:space="preserve">leidraad gevraagde getekende tevredenheidverklaring bij. </w:t>
      </w:r>
    </w:p>
    <w:p w14:paraId="2C479DE9" w14:textId="77777777" w:rsidR="00175BB5" w:rsidRPr="00175BB5" w:rsidRDefault="00175BB5" w:rsidP="00175BB5">
      <w:pPr>
        <w:tabs>
          <w:tab w:val="left" w:pos="2552"/>
        </w:tabs>
        <w:suppressAutoHyphens/>
        <w:ind w:left="1985"/>
        <w:jc w:val="both"/>
        <w:rPr>
          <w:rFonts w:eastAsia="Times New Roman" w:cs="Arial"/>
          <w:szCs w:val="20"/>
          <w:lang w:eastAsia="nl-NL"/>
        </w:rPr>
      </w:pPr>
      <w:r w:rsidRPr="00175BB5">
        <w:rPr>
          <w:rFonts w:eastAsia="Times New Roman" w:cs="Arial"/>
          <w:szCs w:val="20"/>
          <w:lang w:eastAsia="nl-NL"/>
        </w:rPr>
        <w:br/>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6804"/>
      </w:tblGrid>
      <w:tr w:rsidR="00175BB5" w:rsidRPr="00175BB5" w14:paraId="18507821" w14:textId="77777777" w:rsidTr="00300763">
        <w:tc>
          <w:tcPr>
            <w:tcW w:w="9923" w:type="dxa"/>
            <w:gridSpan w:val="2"/>
          </w:tcPr>
          <w:p w14:paraId="5281CAEF" w14:textId="77777777" w:rsidR="00175BB5" w:rsidRPr="00175BB5" w:rsidRDefault="00175BB5" w:rsidP="00175BB5">
            <w:pPr>
              <w:tabs>
                <w:tab w:val="left" w:pos="2552"/>
              </w:tabs>
              <w:suppressAutoHyphens/>
              <w:jc w:val="both"/>
              <w:rPr>
                <w:rFonts w:eastAsia="Times New Roman" w:cs="Arial"/>
                <w:b/>
                <w:szCs w:val="20"/>
                <w:lang w:eastAsia="nl-NL"/>
              </w:rPr>
            </w:pPr>
          </w:p>
          <w:p w14:paraId="5853241D" w14:textId="77777777" w:rsidR="00175BB5" w:rsidRPr="00175BB5" w:rsidRDefault="00175BB5" w:rsidP="00175BB5">
            <w:pPr>
              <w:tabs>
                <w:tab w:val="left" w:pos="2552"/>
              </w:tabs>
              <w:suppressAutoHyphens/>
              <w:jc w:val="both"/>
              <w:rPr>
                <w:rFonts w:eastAsia="Times New Roman" w:cs="Arial"/>
                <w:b/>
                <w:szCs w:val="20"/>
                <w:lang w:eastAsia="nl-NL"/>
              </w:rPr>
            </w:pPr>
            <w:r w:rsidRPr="00175BB5">
              <w:rPr>
                <w:rFonts w:eastAsia="Times New Roman" w:cs="Arial"/>
                <w:b/>
                <w:szCs w:val="20"/>
                <w:lang w:eastAsia="nl-NL"/>
              </w:rPr>
              <w:t xml:space="preserve">NAAM REFERENTIEWERK: </w:t>
            </w:r>
          </w:p>
          <w:p w14:paraId="089D5EF4" w14:textId="77777777" w:rsidR="00175BB5" w:rsidRPr="00175BB5" w:rsidRDefault="00175BB5" w:rsidP="00175BB5">
            <w:pPr>
              <w:tabs>
                <w:tab w:val="left" w:pos="2552"/>
              </w:tabs>
              <w:suppressAutoHyphens/>
              <w:ind w:left="1985"/>
              <w:jc w:val="both"/>
              <w:rPr>
                <w:rFonts w:eastAsia="Times New Roman" w:cs="Arial"/>
                <w:b/>
                <w:bCs/>
                <w:szCs w:val="20"/>
                <w:lang w:eastAsia="nl-NL"/>
              </w:rPr>
            </w:pPr>
          </w:p>
        </w:tc>
      </w:tr>
      <w:tr w:rsidR="00175BB5" w:rsidRPr="00175BB5" w14:paraId="4EEA5531" w14:textId="77777777" w:rsidTr="00300763">
        <w:tc>
          <w:tcPr>
            <w:tcW w:w="3119" w:type="dxa"/>
          </w:tcPr>
          <w:p w14:paraId="621D5A62" w14:textId="77777777" w:rsidR="00175BB5" w:rsidRPr="00175BB5" w:rsidRDefault="00175BB5" w:rsidP="00175BB5">
            <w:pPr>
              <w:suppressAutoHyphens/>
              <w:jc w:val="both"/>
              <w:rPr>
                <w:rFonts w:eastAsia="Times New Roman" w:cs="Arial"/>
                <w:szCs w:val="20"/>
                <w:lang w:eastAsia="nl-NL"/>
              </w:rPr>
            </w:pPr>
            <w:r w:rsidRPr="00175BB5">
              <w:rPr>
                <w:rFonts w:eastAsia="Times New Roman" w:cs="Arial"/>
                <w:szCs w:val="20"/>
                <w:lang w:eastAsia="nl-NL"/>
              </w:rPr>
              <w:t>Naam van de combinant die het werk heeft uitgevoer</w:t>
            </w:r>
            <w:r w:rsidRPr="005B2212">
              <w:rPr>
                <w:rFonts w:eastAsia="Times New Roman" w:cs="Arial"/>
                <w:szCs w:val="20"/>
                <w:lang w:eastAsia="nl-NL"/>
              </w:rPr>
              <w:t xml:space="preserve">d </w:t>
            </w:r>
            <w:r w:rsidRPr="005B2212">
              <w:rPr>
                <w:rFonts w:eastAsia="Times New Roman" w:cs="Arial"/>
                <w:szCs w:val="20"/>
                <w:highlight w:val="cyan"/>
                <w:lang w:eastAsia="nl-NL"/>
              </w:rPr>
              <w:t>(in te vullen in geval van een gezamenlijke Aanmelding):</w:t>
            </w:r>
          </w:p>
          <w:p w14:paraId="1B215DFC" w14:textId="77777777" w:rsidR="00175BB5" w:rsidRPr="00175BB5" w:rsidRDefault="00175BB5" w:rsidP="00175BB5">
            <w:pPr>
              <w:suppressAutoHyphens/>
              <w:jc w:val="both"/>
              <w:rPr>
                <w:rFonts w:eastAsia="Times New Roman" w:cs="Arial"/>
                <w:szCs w:val="20"/>
                <w:lang w:eastAsia="nl-NL"/>
              </w:rPr>
            </w:pPr>
          </w:p>
        </w:tc>
        <w:tc>
          <w:tcPr>
            <w:tcW w:w="6804" w:type="dxa"/>
          </w:tcPr>
          <w:p w14:paraId="6A1F541A" w14:textId="77777777" w:rsidR="00175BB5" w:rsidRPr="00175BB5" w:rsidRDefault="00175BB5" w:rsidP="00175BB5">
            <w:pPr>
              <w:tabs>
                <w:tab w:val="left" w:pos="2552"/>
              </w:tabs>
              <w:suppressAutoHyphens/>
              <w:jc w:val="both"/>
              <w:rPr>
                <w:rFonts w:eastAsia="Times New Roman" w:cs="Arial"/>
                <w:szCs w:val="20"/>
                <w:lang w:eastAsia="nl-NL"/>
              </w:rPr>
            </w:pPr>
            <w:r w:rsidRPr="00175BB5">
              <w:rPr>
                <w:rFonts w:eastAsia="Times New Roman" w:cs="Arial"/>
                <w:szCs w:val="20"/>
                <w:highlight w:val="cyan"/>
                <w:lang w:eastAsia="nl-NL"/>
              </w:rPr>
              <w:t>(invullen)</w:t>
            </w:r>
          </w:p>
        </w:tc>
      </w:tr>
      <w:tr w:rsidR="00175BB5" w:rsidRPr="00175BB5" w14:paraId="6470AD7C" w14:textId="77777777" w:rsidTr="00300763">
        <w:tc>
          <w:tcPr>
            <w:tcW w:w="3119" w:type="dxa"/>
          </w:tcPr>
          <w:p w14:paraId="0ED31A49" w14:textId="77777777" w:rsidR="00175BB5" w:rsidRPr="00175BB5" w:rsidRDefault="00175BB5" w:rsidP="00175BB5">
            <w:pPr>
              <w:suppressAutoHyphens/>
              <w:jc w:val="both"/>
              <w:rPr>
                <w:rFonts w:eastAsia="Times New Roman" w:cs="Arial"/>
                <w:szCs w:val="20"/>
                <w:lang w:eastAsia="nl-NL"/>
              </w:rPr>
            </w:pPr>
            <w:r w:rsidRPr="00175BB5">
              <w:rPr>
                <w:rFonts w:eastAsia="Times New Roman" w:cs="Arial"/>
                <w:szCs w:val="20"/>
                <w:lang w:eastAsia="nl-NL"/>
              </w:rPr>
              <w:t>Korte, inhoudelijke omschrijving van het werk:</w:t>
            </w:r>
          </w:p>
        </w:tc>
        <w:tc>
          <w:tcPr>
            <w:tcW w:w="6804" w:type="dxa"/>
          </w:tcPr>
          <w:p w14:paraId="53A4220F" w14:textId="77777777" w:rsidR="00175BB5" w:rsidRPr="00175BB5" w:rsidRDefault="00175BB5" w:rsidP="00175BB5">
            <w:pPr>
              <w:tabs>
                <w:tab w:val="left" w:pos="2552"/>
              </w:tabs>
              <w:suppressAutoHyphens/>
              <w:jc w:val="both"/>
              <w:rPr>
                <w:rFonts w:eastAsia="Times New Roman" w:cs="Arial"/>
                <w:szCs w:val="20"/>
                <w:lang w:eastAsia="nl-NL"/>
              </w:rPr>
            </w:pPr>
            <w:r w:rsidRPr="00175BB5">
              <w:rPr>
                <w:rFonts w:eastAsia="Times New Roman" w:cs="Arial"/>
                <w:szCs w:val="20"/>
                <w:highlight w:val="cyan"/>
                <w:lang w:eastAsia="nl-NL"/>
              </w:rPr>
              <w:t>(invullen)</w:t>
            </w:r>
          </w:p>
          <w:p w14:paraId="5ABB747C" w14:textId="77777777" w:rsidR="00175BB5" w:rsidRPr="00175BB5" w:rsidRDefault="00175BB5" w:rsidP="00175BB5">
            <w:pPr>
              <w:tabs>
                <w:tab w:val="left" w:pos="2552"/>
              </w:tabs>
              <w:suppressAutoHyphens/>
              <w:jc w:val="both"/>
              <w:rPr>
                <w:rFonts w:eastAsia="Times New Roman" w:cs="Arial"/>
                <w:szCs w:val="20"/>
                <w:lang w:eastAsia="nl-NL"/>
              </w:rPr>
            </w:pPr>
          </w:p>
        </w:tc>
      </w:tr>
      <w:tr w:rsidR="00175BB5" w:rsidRPr="00175BB5" w14:paraId="75564921" w14:textId="77777777" w:rsidTr="00300763">
        <w:trPr>
          <w:trHeight w:val="2958"/>
        </w:trPr>
        <w:tc>
          <w:tcPr>
            <w:tcW w:w="3119" w:type="dxa"/>
          </w:tcPr>
          <w:p w14:paraId="51BC523A" w14:textId="42826B7C" w:rsidR="00175BB5" w:rsidRPr="00175BB5" w:rsidRDefault="00175BB5" w:rsidP="00175BB5">
            <w:pPr>
              <w:suppressAutoHyphens/>
              <w:jc w:val="both"/>
              <w:rPr>
                <w:rFonts w:eastAsia="Times New Roman" w:cs="Arial"/>
                <w:szCs w:val="20"/>
                <w:lang w:eastAsia="nl-NL"/>
              </w:rPr>
            </w:pPr>
            <w:r w:rsidRPr="00175BB5">
              <w:rPr>
                <w:rFonts w:eastAsia="Times New Roman" w:cs="Arial"/>
                <w:szCs w:val="20"/>
                <w:lang w:eastAsia="nl-NL"/>
              </w:rPr>
              <w:t>Voldoet volgens</w:t>
            </w:r>
            <w:r w:rsidR="00247833">
              <w:rPr>
                <w:rFonts w:eastAsia="Times New Roman" w:cs="Arial"/>
                <w:szCs w:val="20"/>
                <w:lang w:eastAsia="nl-NL"/>
              </w:rPr>
              <w:t xml:space="preserve"> Inschrijver</w:t>
            </w:r>
            <w:r w:rsidRPr="00175BB5">
              <w:rPr>
                <w:rFonts w:eastAsia="Times New Roman" w:cs="Arial"/>
                <w:szCs w:val="20"/>
                <w:lang w:eastAsia="nl-NL"/>
              </w:rPr>
              <w:t xml:space="preserve"> aan de geschiktheidseis inzake technische en organisatorische bekwaamheid conform §4.</w:t>
            </w:r>
            <w:r w:rsidR="005819BA">
              <w:rPr>
                <w:rFonts w:eastAsia="Times New Roman" w:cs="Arial"/>
                <w:szCs w:val="20"/>
                <w:lang w:eastAsia="nl-NL"/>
              </w:rPr>
              <w:t>2</w:t>
            </w:r>
            <w:r w:rsidR="00247833">
              <w:rPr>
                <w:rFonts w:eastAsia="Times New Roman" w:cs="Arial"/>
                <w:szCs w:val="20"/>
                <w:lang w:eastAsia="nl-NL"/>
              </w:rPr>
              <w:t>.2</w:t>
            </w:r>
            <w:r w:rsidR="005819BA">
              <w:rPr>
                <w:rFonts w:eastAsia="Times New Roman" w:cs="Arial"/>
                <w:szCs w:val="20"/>
                <w:lang w:eastAsia="nl-NL"/>
              </w:rPr>
              <w:t xml:space="preserve"> lid 6</w:t>
            </w:r>
            <w:r w:rsidRPr="00175BB5">
              <w:rPr>
                <w:rFonts w:eastAsia="Times New Roman" w:cs="Arial"/>
                <w:szCs w:val="20"/>
                <w:lang w:eastAsia="nl-NL"/>
              </w:rPr>
              <w:t>:</w:t>
            </w:r>
          </w:p>
          <w:p w14:paraId="40AB4F4A" w14:textId="77777777" w:rsidR="00175BB5" w:rsidRPr="00175BB5" w:rsidRDefault="00175BB5" w:rsidP="00175BB5">
            <w:pPr>
              <w:suppressAutoHyphens/>
              <w:jc w:val="both"/>
              <w:rPr>
                <w:rFonts w:eastAsia="Times New Roman" w:cs="Arial"/>
                <w:iCs/>
                <w:szCs w:val="20"/>
                <w:lang w:eastAsia="nl-NL"/>
              </w:rPr>
            </w:pPr>
            <w:r w:rsidRPr="00175BB5">
              <w:rPr>
                <w:rFonts w:eastAsia="Times New Roman" w:cs="Arial"/>
                <w:iCs/>
                <w:szCs w:val="20"/>
                <w:highlight w:val="cyan"/>
                <w:lang w:eastAsia="nl-NL"/>
              </w:rPr>
              <w:t>(Aankruisen wat van toepassing is), (per referentieproject meerdere kerncompetenties mogelijk)</w:t>
            </w:r>
          </w:p>
          <w:p w14:paraId="070DAA05" w14:textId="77777777" w:rsidR="00175BB5" w:rsidRPr="00175BB5" w:rsidRDefault="00175BB5" w:rsidP="00175BB5">
            <w:pPr>
              <w:suppressAutoHyphens/>
              <w:jc w:val="both"/>
              <w:rPr>
                <w:rFonts w:eastAsia="Times New Roman" w:cs="Arial"/>
                <w:szCs w:val="20"/>
                <w:lang w:eastAsia="nl-NL"/>
              </w:rPr>
            </w:pPr>
          </w:p>
          <w:p w14:paraId="32403704" w14:textId="77777777" w:rsidR="00175BB5" w:rsidRPr="00175BB5" w:rsidRDefault="00175BB5" w:rsidP="00175BB5">
            <w:pPr>
              <w:suppressAutoHyphens/>
              <w:jc w:val="both"/>
              <w:rPr>
                <w:rFonts w:eastAsia="Times New Roman" w:cs="Arial"/>
                <w:szCs w:val="20"/>
                <w:lang w:eastAsia="nl-NL"/>
              </w:rPr>
            </w:pPr>
          </w:p>
          <w:p w14:paraId="648B6CF1" w14:textId="77777777" w:rsidR="00175BB5" w:rsidRPr="00175BB5" w:rsidRDefault="00175BB5" w:rsidP="00175BB5">
            <w:pPr>
              <w:suppressAutoHyphens/>
              <w:jc w:val="both"/>
              <w:rPr>
                <w:rFonts w:eastAsia="Times New Roman" w:cs="Arial"/>
                <w:szCs w:val="20"/>
                <w:lang w:eastAsia="nl-NL"/>
              </w:rPr>
            </w:pPr>
          </w:p>
        </w:tc>
        <w:tc>
          <w:tcPr>
            <w:tcW w:w="6804" w:type="dxa"/>
          </w:tcPr>
          <w:p w14:paraId="53DF473F" w14:textId="505513AE" w:rsidR="00175BB5" w:rsidRPr="00175BB5" w:rsidRDefault="00887EDE" w:rsidP="00175BB5">
            <w:pPr>
              <w:suppressAutoHyphens/>
              <w:jc w:val="both"/>
              <w:rPr>
                <w:rFonts w:eastAsia="Times New Roman" w:cs="Arial"/>
                <w:szCs w:val="20"/>
                <w:lang w:eastAsia="nl-NL"/>
              </w:rPr>
            </w:pPr>
            <w:r w:rsidRPr="00887EDE">
              <w:rPr>
                <w:rFonts w:eastAsia="Times New Roman" w:cs="Arial"/>
                <w:szCs w:val="20"/>
                <w:lang w:eastAsia="nl-NL"/>
              </w:rPr>
              <w:t xml:space="preserve">De Inschrijver moet voldoen aan de ervaringseis te weten, dat hij in de periode van </w:t>
            </w:r>
            <w:r w:rsidR="006C3361">
              <w:rPr>
                <w:rFonts w:eastAsia="Times New Roman" w:cs="Arial"/>
                <w:szCs w:val="20"/>
                <w:lang w:eastAsia="nl-NL"/>
              </w:rPr>
              <w:t>3</w:t>
            </w:r>
            <w:r w:rsidRPr="00887EDE">
              <w:rPr>
                <w:rFonts w:eastAsia="Times New Roman" w:cs="Arial"/>
                <w:szCs w:val="20"/>
                <w:lang w:eastAsia="nl-NL"/>
              </w:rPr>
              <w:t xml:space="preserve"> jaar tot aan de datum van de onderhavige aanbesteding, tijdig heeft opgeleverd/ gerealiseerd, verleend uitstel daarin begrepen vergelijkbare opdrachten, elk aantoonbaar naar tevredenheid van de Opdrachtgever(s). De ervaring dient minimaal te zijn opgebouwd uit de volgende kerncompetentie:</w:t>
            </w:r>
          </w:p>
          <w:p w14:paraId="37BD12BB" w14:textId="4F4A9BD9" w:rsidR="00175BB5" w:rsidRDefault="00175BB5" w:rsidP="00175BB5">
            <w:pPr>
              <w:suppressAutoHyphens/>
              <w:jc w:val="both"/>
              <w:rPr>
                <w:rFonts w:eastAsia="Times New Roman" w:cs="Arial"/>
                <w:b/>
                <w:szCs w:val="20"/>
                <w:lang w:eastAsia="nl-NL"/>
              </w:rPr>
            </w:pPr>
            <w:r w:rsidRPr="00175BB5">
              <w:rPr>
                <w:rFonts w:eastAsia="Times New Roman" w:cs="Arial"/>
                <w:b/>
                <w:szCs w:val="20"/>
                <w:lang w:eastAsia="nl-NL"/>
              </w:rPr>
              <w:sym w:font="Symbol" w:char="F07F"/>
            </w:r>
            <w:r w:rsidRPr="00175BB5">
              <w:rPr>
                <w:rFonts w:eastAsia="Times New Roman" w:cs="Arial"/>
                <w:b/>
                <w:szCs w:val="20"/>
                <w:lang w:eastAsia="nl-NL"/>
              </w:rPr>
              <w:t xml:space="preserve"> Kerncompetentie </w:t>
            </w:r>
            <w:r w:rsidR="006C3361">
              <w:rPr>
                <w:rFonts w:eastAsia="Times New Roman" w:cs="Arial"/>
                <w:b/>
                <w:szCs w:val="20"/>
                <w:lang w:eastAsia="nl-NL"/>
              </w:rPr>
              <w:t>P3</w:t>
            </w:r>
            <w:r w:rsidR="0017068F">
              <w:rPr>
                <w:rFonts w:eastAsia="Times New Roman" w:cs="Arial"/>
                <w:b/>
                <w:szCs w:val="20"/>
                <w:lang w:eastAsia="nl-NL"/>
              </w:rPr>
              <w:t>A</w:t>
            </w:r>
            <w:r w:rsidRPr="00175BB5">
              <w:rPr>
                <w:rFonts w:eastAsia="Times New Roman" w:cs="Arial"/>
                <w:b/>
                <w:szCs w:val="20"/>
                <w:lang w:eastAsia="nl-NL"/>
              </w:rPr>
              <w:t>:</w:t>
            </w:r>
          </w:p>
          <w:p w14:paraId="13E7E275" w14:textId="77777777" w:rsidR="006C3361" w:rsidRPr="006C3361" w:rsidRDefault="006C3361" w:rsidP="006C3361">
            <w:pPr>
              <w:tabs>
                <w:tab w:val="left" w:pos="2694"/>
                <w:tab w:val="num" w:pos="3119"/>
                <w:tab w:val="num" w:pos="3665"/>
              </w:tabs>
              <w:suppressAutoHyphens/>
              <w:jc w:val="both"/>
              <w:rPr>
                <w:rFonts w:eastAsia="Times New Roman" w:cs="Arial"/>
                <w:szCs w:val="20"/>
                <w:lang w:eastAsia="nl-NL"/>
              </w:rPr>
            </w:pPr>
            <w:r w:rsidRPr="006C3361">
              <w:rPr>
                <w:rFonts w:eastAsia="Times New Roman" w:cs="Arial"/>
                <w:szCs w:val="20"/>
                <w:lang w:eastAsia="nl-NL"/>
              </w:rPr>
              <w:t>Het hebben van ervaring met het op een vakkundige en regelmatige wijze uitvoeren van minimaal één (1) project op het gebied van inspecteren van bomen op basis van Handboek Bomen 2018 met de volgende kenmerken/onder de volgende omstandigheden:</w:t>
            </w:r>
          </w:p>
          <w:p w14:paraId="41E758D4" w14:textId="428975A3" w:rsidR="006C3361" w:rsidRPr="006C3361" w:rsidRDefault="006C3361" w:rsidP="006C3361">
            <w:pPr>
              <w:tabs>
                <w:tab w:val="left" w:pos="2694"/>
                <w:tab w:val="num" w:pos="3119"/>
                <w:tab w:val="num" w:pos="3665"/>
              </w:tabs>
              <w:suppressAutoHyphens/>
              <w:jc w:val="both"/>
              <w:rPr>
                <w:rFonts w:eastAsia="Times New Roman" w:cs="Arial"/>
                <w:szCs w:val="20"/>
                <w:lang w:eastAsia="nl-NL"/>
              </w:rPr>
            </w:pPr>
            <w:r w:rsidRPr="006C3361">
              <w:rPr>
                <w:rFonts w:eastAsia="Times New Roman" w:cs="Arial"/>
                <w:szCs w:val="20"/>
                <w:lang w:eastAsia="nl-NL"/>
              </w:rPr>
              <w:t>a.)</w:t>
            </w:r>
            <w:r>
              <w:rPr>
                <w:rFonts w:eastAsia="Times New Roman" w:cs="Arial"/>
                <w:szCs w:val="20"/>
                <w:lang w:eastAsia="nl-NL"/>
              </w:rPr>
              <w:t xml:space="preserve"> </w:t>
            </w:r>
            <w:r w:rsidRPr="006C3361">
              <w:rPr>
                <w:rFonts w:eastAsia="Times New Roman" w:cs="Arial"/>
                <w:szCs w:val="20"/>
                <w:lang w:eastAsia="nl-NL"/>
              </w:rPr>
              <w:t xml:space="preserve">De aannemingssom of het totaal gefactureerde bedrag moet gelijk aan of groter zijn dan € 35.000,=, zegge: vijfendertigduizend euro exclusief BTW; </w:t>
            </w:r>
          </w:p>
          <w:p w14:paraId="63478AF0" w14:textId="05C4C380" w:rsidR="006C3361" w:rsidRPr="006C3361" w:rsidRDefault="006C3361" w:rsidP="006C3361">
            <w:pPr>
              <w:tabs>
                <w:tab w:val="left" w:pos="2694"/>
                <w:tab w:val="num" w:pos="3119"/>
                <w:tab w:val="num" w:pos="3665"/>
              </w:tabs>
              <w:suppressAutoHyphens/>
              <w:jc w:val="both"/>
              <w:rPr>
                <w:rFonts w:eastAsia="Times New Roman" w:cs="Arial"/>
                <w:szCs w:val="20"/>
                <w:lang w:eastAsia="nl-NL"/>
              </w:rPr>
            </w:pPr>
            <w:r w:rsidRPr="006C3361">
              <w:rPr>
                <w:rFonts w:eastAsia="Times New Roman" w:cs="Arial"/>
                <w:szCs w:val="20"/>
                <w:lang w:eastAsia="nl-NL"/>
              </w:rPr>
              <w:t>b.)</w:t>
            </w:r>
            <w:r>
              <w:rPr>
                <w:rFonts w:eastAsia="Times New Roman" w:cs="Arial"/>
                <w:szCs w:val="20"/>
                <w:lang w:eastAsia="nl-NL"/>
              </w:rPr>
              <w:t xml:space="preserve"> </w:t>
            </w:r>
            <w:r w:rsidRPr="006C3361">
              <w:rPr>
                <w:rFonts w:eastAsia="Times New Roman" w:cs="Arial"/>
                <w:szCs w:val="20"/>
                <w:lang w:eastAsia="nl-NL"/>
              </w:rPr>
              <w:t>De werkzaamheden moeten ten minste voor 80% hebben plaatsgevonden in de openbare ruimte op en langs openbare wegen;</w:t>
            </w:r>
          </w:p>
          <w:p w14:paraId="08A19170" w14:textId="7B6D0BCC" w:rsidR="00175BB5" w:rsidRPr="00175BB5" w:rsidRDefault="006C3361" w:rsidP="006C3361">
            <w:pPr>
              <w:suppressAutoHyphens/>
              <w:jc w:val="both"/>
              <w:rPr>
                <w:rFonts w:eastAsia="Times New Roman" w:cs="Arial"/>
                <w:szCs w:val="20"/>
                <w:lang w:eastAsia="nl-NL"/>
              </w:rPr>
            </w:pPr>
            <w:r w:rsidRPr="006C3361">
              <w:rPr>
                <w:rFonts w:eastAsia="Times New Roman" w:cs="Arial"/>
                <w:szCs w:val="20"/>
                <w:lang w:eastAsia="nl-NL"/>
              </w:rPr>
              <w:t>c.)</w:t>
            </w:r>
            <w:r>
              <w:rPr>
                <w:rFonts w:eastAsia="Times New Roman" w:cs="Arial"/>
                <w:szCs w:val="20"/>
                <w:lang w:eastAsia="nl-NL"/>
              </w:rPr>
              <w:t xml:space="preserve"> </w:t>
            </w:r>
            <w:r w:rsidRPr="006C3361">
              <w:rPr>
                <w:rFonts w:eastAsia="Times New Roman" w:cs="Arial"/>
                <w:szCs w:val="20"/>
                <w:lang w:eastAsia="nl-NL"/>
              </w:rPr>
              <w:t xml:space="preserve">Het referentieproject dient op het moment van Inschrijving opgeleverd te zijn. </w:t>
            </w:r>
            <w:r w:rsidR="00175BB5" w:rsidRPr="00175BB5">
              <w:rPr>
                <w:rFonts w:eastAsia="Times New Roman" w:cs="Arial"/>
                <w:szCs w:val="20"/>
                <w:lang w:eastAsia="nl-NL"/>
              </w:rPr>
              <w:t>(LET OP! TEVREDENHEIDSVERKLARING OPDRACHTGEVER TOEVOEGEN)</w:t>
            </w:r>
          </w:p>
          <w:p w14:paraId="6C90428F" w14:textId="1285F411" w:rsidR="00175BB5" w:rsidRPr="00175BB5" w:rsidRDefault="00175BB5" w:rsidP="0017068F">
            <w:pPr>
              <w:suppressAutoHyphens/>
              <w:jc w:val="both"/>
              <w:rPr>
                <w:rFonts w:eastAsia="Times New Roman" w:cs="Arial"/>
                <w:szCs w:val="20"/>
                <w:lang w:eastAsia="nl-NL"/>
              </w:rPr>
            </w:pPr>
          </w:p>
        </w:tc>
      </w:tr>
      <w:tr w:rsidR="00175BB5" w:rsidRPr="00175BB5" w14:paraId="299D76DE" w14:textId="77777777" w:rsidTr="00300763">
        <w:tc>
          <w:tcPr>
            <w:tcW w:w="3119" w:type="dxa"/>
          </w:tcPr>
          <w:p w14:paraId="0A406776" w14:textId="194E78A9" w:rsidR="00175BB5" w:rsidRPr="00175BB5" w:rsidRDefault="00175BB5" w:rsidP="00175BB5">
            <w:pPr>
              <w:suppressAutoHyphens/>
              <w:jc w:val="both"/>
              <w:rPr>
                <w:rFonts w:eastAsia="Times New Roman" w:cs="Arial"/>
                <w:szCs w:val="20"/>
                <w:lang w:eastAsia="nl-NL"/>
              </w:rPr>
            </w:pPr>
            <w:r w:rsidRPr="00175BB5">
              <w:rPr>
                <w:rFonts w:eastAsia="Times New Roman" w:cs="Arial"/>
                <w:szCs w:val="20"/>
                <w:lang w:eastAsia="nl-NL"/>
              </w:rPr>
              <w:t xml:space="preserve">Naam en adres van de </w:t>
            </w:r>
            <w:proofErr w:type="spellStart"/>
            <w:r w:rsidR="00247833">
              <w:rPr>
                <w:rFonts w:eastAsia="Times New Roman" w:cs="Arial"/>
                <w:szCs w:val="20"/>
                <w:lang w:eastAsia="nl-NL"/>
              </w:rPr>
              <w:t>o</w:t>
            </w:r>
            <w:r w:rsidRPr="00175BB5">
              <w:rPr>
                <w:rFonts w:eastAsia="Times New Roman" w:cs="Arial"/>
                <w:szCs w:val="20"/>
                <w:lang w:eastAsia="nl-NL"/>
              </w:rPr>
              <w:t>drachtgever</w:t>
            </w:r>
            <w:proofErr w:type="spellEnd"/>
            <w:r w:rsidRPr="00175BB5">
              <w:rPr>
                <w:rFonts w:eastAsia="Times New Roman" w:cs="Arial"/>
                <w:szCs w:val="20"/>
                <w:vertAlign w:val="superscript"/>
                <w:lang w:eastAsia="nl-NL"/>
              </w:rPr>
              <w:footnoteReference w:id="1"/>
            </w:r>
            <w:r w:rsidRPr="00175BB5">
              <w:rPr>
                <w:rFonts w:eastAsia="Times New Roman" w:cs="Arial"/>
                <w:szCs w:val="20"/>
                <w:lang w:eastAsia="nl-NL"/>
              </w:rPr>
              <w:t xml:space="preserve"> van dit betreffende referentieproject:</w:t>
            </w:r>
          </w:p>
          <w:p w14:paraId="63CDBFB4" w14:textId="77777777" w:rsidR="00175BB5" w:rsidRPr="00175BB5" w:rsidRDefault="00175BB5" w:rsidP="00175BB5">
            <w:pPr>
              <w:suppressAutoHyphens/>
              <w:jc w:val="both"/>
              <w:rPr>
                <w:rFonts w:eastAsia="Times New Roman" w:cs="Arial"/>
                <w:szCs w:val="20"/>
                <w:lang w:eastAsia="nl-NL"/>
              </w:rPr>
            </w:pPr>
          </w:p>
        </w:tc>
        <w:tc>
          <w:tcPr>
            <w:tcW w:w="6804" w:type="dxa"/>
          </w:tcPr>
          <w:p w14:paraId="6740522D" w14:textId="77777777" w:rsidR="00175BB5" w:rsidRPr="00175BB5" w:rsidRDefault="00175BB5" w:rsidP="00175BB5">
            <w:pPr>
              <w:suppressAutoHyphens/>
              <w:jc w:val="both"/>
              <w:rPr>
                <w:rFonts w:eastAsia="Times New Roman" w:cs="Arial"/>
                <w:szCs w:val="20"/>
                <w:lang w:eastAsia="nl-NL"/>
              </w:rPr>
            </w:pPr>
          </w:p>
        </w:tc>
      </w:tr>
      <w:tr w:rsidR="00175BB5" w:rsidRPr="00175BB5" w14:paraId="56CC1E80" w14:textId="77777777" w:rsidTr="00300763">
        <w:tc>
          <w:tcPr>
            <w:tcW w:w="3119" w:type="dxa"/>
          </w:tcPr>
          <w:p w14:paraId="18E5F96B" w14:textId="745588D1" w:rsidR="00175BB5" w:rsidRPr="00175BB5" w:rsidRDefault="00175BB5" w:rsidP="00175BB5">
            <w:pPr>
              <w:suppressAutoHyphens/>
              <w:jc w:val="both"/>
              <w:rPr>
                <w:rFonts w:eastAsia="Times New Roman" w:cs="Arial"/>
                <w:szCs w:val="20"/>
                <w:lang w:eastAsia="nl-NL"/>
              </w:rPr>
            </w:pPr>
            <w:r w:rsidRPr="00175BB5">
              <w:rPr>
                <w:rFonts w:eastAsia="Times New Roman" w:cs="Arial"/>
                <w:szCs w:val="20"/>
                <w:lang w:eastAsia="nl-NL"/>
              </w:rPr>
              <w:t xml:space="preserve">Telefoonnummer contractpersoon </w:t>
            </w:r>
            <w:r w:rsidR="00247833">
              <w:rPr>
                <w:rFonts w:eastAsia="Times New Roman" w:cs="Arial"/>
                <w:szCs w:val="20"/>
                <w:lang w:eastAsia="nl-NL"/>
              </w:rPr>
              <w:t>o</w:t>
            </w:r>
            <w:r w:rsidRPr="00175BB5">
              <w:rPr>
                <w:rFonts w:eastAsia="Times New Roman" w:cs="Arial"/>
                <w:szCs w:val="20"/>
                <w:lang w:eastAsia="nl-NL"/>
              </w:rPr>
              <w:t>pdrachtgever</w:t>
            </w:r>
          </w:p>
        </w:tc>
        <w:tc>
          <w:tcPr>
            <w:tcW w:w="6804" w:type="dxa"/>
          </w:tcPr>
          <w:p w14:paraId="499E3E62" w14:textId="77777777" w:rsidR="00175BB5" w:rsidRPr="00175BB5" w:rsidRDefault="00175BB5" w:rsidP="00175BB5">
            <w:pPr>
              <w:suppressAutoHyphens/>
              <w:jc w:val="both"/>
              <w:rPr>
                <w:rFonts w:eastAsia="Times New Roman" w:cs="Arial"/>
                <w:szCs w:val="20"/>
                <w:lang w:eastAsia="nl-NL"/>
              </w:rPr>
            </w:pPr>
          </w:p>
        </w:tc>
      </w:tr>
      <w:tr w:rsidR="00175BB5" w:rsidRPr="00175BB5" w14:paraId="0A1239F1" w14:textId="77777777" w:rsidTr="00300763">
        <w:tc>
          <w:tcPr>
            <w:tcW w:w="3119" w:type="dxa"/>
          </w:tcPr>
          <w:p w14:paraId="6FBAF9BA" w14:textId="77777777" w:rsidR="00175BB5" w:rsidRPr="00175BB5" w:rsidRDefault="00175BB5" w:rsidP="00175BB5">
            <w:pPr>
              <w:suppressAutoHyphens/>
              <w:jc w:val="both"/>
              <w:rPr>
                <w:rFonts w:eastAsia="Times New Roman" w:cs="Arial"/>
                <w:szCs w:val="20"/>
                <w:lang w:eastAsia="nl-NL"/>
              </w:rPr>
            </w:pPr>
            <w:r w:rsidRPr="00175BB5">
              <w:rPr>
                <w:rFonts w:eastAsia="Times New Roman" w:cs="Arial"/>
                <w:szCs w:val="20"/>
                <w:lang w:eastAsia="nl-NL"/>
              </w:rPr>
              <w:t>Aannemingssom in € (excl. BTW):</w:t>
            </w:r>
          </w:p>
        </w:tc>
        <w:tc>
          <w:tcPr>
            <w:tcW w:w="6804" w:type="dxa"/>
          </w:tcPr>
          <w:p w14:paraId="730B3D9E" w14:textId="77777777" w:rsidR="00175BB5" w:rsidRPr="00175BB5" w:rsidRDefault="00175BB5" w:rsidP="00175BB5">
            <w:pPr>
              <w:suppressAutoHyphens/>
              <w:jc w:val="both"/>
              <w:rPr>
                <w:rFonts w:eastAsia="Times New Roman" w:cs="Arial"/>
                <w:szCs w:val="20"/>
                <w:lang w:eastAsia="nl-NL"/>
              </w:rPr>
            </w:pPr>
          </w:p>
          <w:p w14:paraId="1147C9B7" w14:textId="77777777" w:rsidR="00175BB5" w:rsidRPr="00175BB5" w:rsidRDefault="00175BB5" w:rsidP="00175BB5">
            <w:pPr>
              <w:suppressAutoHyphens/>
              <w:jc w:val="both"/>
              <w:rPr>
                <w:rFonts w:eastAsia="Times New Roman" w:cs="Arial"/>
                <w:szCs w:val="20"/>
                <w:lang w:eastAsia="nl-NL"/>
              </w:rPr>
            </w:pPr>
          </w:p>
        </w:tc>
      </w:tr>
      <w:tr w:rsidR="00175BB5" w:rsidRPr="00175BB5" w14:paraId="74F1AF83" w14:textId="77777777" w:rsidTr="00300763">
        <w:tc>
          <w:tcPr>
            <w:tcW w:w="3119" w:type="dxa"/>
          </w:tcPr>
          <w:p w14:paraId="78457876" w14:textId="77777777" w:rsidR="00175BB5" w:rsidRPr="00175BB5" w:rsidRDefault="00175BB5" w:rsidP="00175BB5">
            <w:pPr>
              <w:suppressAutoHyphens/>
              <w:jc w:val="both"/>
              <w:rPr>
                <w:rFonts w:eastAsia="Times New Roman" w:cs="Arial"/>
                <w:szCs w:val="20"/>
                <w:lang w:eastAsia="nl-NL"/>
              </w:rPr>
            </w:pPr>
            <w:r w:rsidRPr="00175BB5">
              <w:rPr>
                <w:rFonts w:eastAsia="Times New Roman" w:cs="Arial"/>
                <w:szCs w:val="20"/>
                <w:lang w:eastAsia="nl-NL"/>
              </w:rPr>
              <w:t>Gefactureerd bedrag</w:t>
            </w:r>
          </w:p>
          <w:p w14:paraId="1C2B43A0" w14:textId="77777777" w:rsidR="00175BB5" w:rsidRPr="00175BB5" w:rsidRDefault="00175BB5" w:rsidP="00175BB5">
            <w:pPr>
              <w:suppressAutoHyphens/>
              <w:jc w:val="both"/>
              <w:rPr>
                <w:rFonts w:eastAsia="Times New Roman" w:cs="Arial"/>
                <w:szCs w:val="20"/>
                <w:lang w:eastAsia="nl-NL"/>
              </w:rPr>
            </w:pPr>
            <w:r w:rsidRPr="00175BB5">
              <w:rPr>
                <w:rFonts w:eastAsia="Times New Roman" w:cs="Arial"/>
                <w:szCs w:val="20"/>
                <w:lang w:eastAsia="nl-NL"/>
              </w:rPr>
              <w:t xml:space="preserve"> (=eindafrekening) in € (excl. BTW):</w:t>
            </w:r>
          </w:p>
        </w:tc>
        <w:tc>
          <w:tcPr>
            <w:tcW w:w="6804" w:type="dxa"/>
          </w:tcPr>
          <w:p w14:paraId="42CE153C" w14:textId="77777777" w:rsidR="00175BB5" w:rsidRPr="00175BB5" w:rsidRDefault="00175BB5" w:rsidP="00175BB5">
            <w:pPr>
              <w:suppressAutoHyphens/>
              <w:jc w:val="both"/>
              <w:rPr>
                <w:rFonts w:eastAsia="Times New Roman" w:cs="Arial"/>
                <w:szCs w:val="20"/>
                <w:lang w:eastAsia="nl-NL"/>
              </w:rPr>
            </w:pPr>
          </w:p>
          <w:p w14:paraId="77117CE7" w14:textId="77777777" w:rsidR="00175BB5" w:rsidRPr="00175BB5" w:rsidRDefault="00175BB5" w:rsidP="00175BB5">
            <w:pPr>
              <w:suppressAutoHyphens/>
              <w:jc w:val="both"/>
              <w:rPr>
                <w:rFonts w:eastAsia="Times New Roman" w:cs="Arial"/>
                <w:szCs w:val="20"/>
                <w:lang w:eastAsia="nl-NL"/>
              </w:rPr>
            </w:pPr>
          </w:p>
        </w:tc>
      </w:tr>
      <w:tr w:rsidR="00175BB5" w:rsidRPr="00175BB5" w14:paraId="5F44D789" w14:textId="77777777" w:rsidTr="00300763">
        <w:tc>
          <w:tcPr>
            <w:tcW w:w="3119" w:type="dxa"/>
          </w:tcPr>
          <w:p w14:paraId="76E72FB2" w14:textId="0012F654" w:rsidR="00175BB5" w:rsidRPr="00175BB5" w:rsidRDefault="00175BB5" w:rsidP="00175BB5">
            <w:pPr>
              <w:suppressAutoHyphens/>
              <w:jc w:val="both"/>
              <w:rPr>
                <w:rFonts w:eastAsia="Times New Roman" w:cs="Arial"/>
                <w:szCs w:val="20"/>
                <w:lang w:eastAsia="nl-NL"/>
              </w:rPr>
            </w:pPr>
            <w:r w:rsidRPr="00175BB5">
              <w:rPr>
                <w:rFonts w:eastAsia="Times New Roman" w:cs="Arial"/>
                <w:szCs w:val="20"/>
                <w:lang w:eastAsia="nl-NL"/>
              </w:rPr>
              <w:t xml:space="preserve">Datum van </w:t>
            </w:r>
            <w:r w:rsidR="00247833">
              <w:rPr>
                <w:rFonts w:eastAsia="Times New Roman" w:cs="Arial"/>
                <w:szCs w:val="20"/>
                <w:lang w:eastAsia="nl-NL"/>
              </w:rPr>
              <w:t>o</w:t>
            </w:r>
            <w:r w:rsidRPr="00175BB5">
              <w:rPr>
                <w:rFonts w:eastAsia="Times New Roman" w:cs="Arial"/>
                <w:szCs w:val="20"/>
                <w:lang w:eastAsia="nl-NL"/>
              </w:rPr>
              <w:t>pdracht:</w:t>
            </w:r>
          </w:p>
        </w:tc>
        <w:tc>
          <w:tcPr>
            <w:tcW w:w="6804" w:type="dxa"/>
          </w:tcPr>
          <w:p w14:paraId="1E1DAA4A" w14:textId="77777777" w:rsidR="00175BB5" w:rsidRPr="00175BB5" w:rsidRDefault="00175BB5" w:rsidP="00175BB5">
            <w:pPr>
              <w:suppressAutoHyphens/>
              <w:jc w:val="both"/>
              <w:rPr>
                <w:rFonts w:eastAsia="Times New Roman" w:cs="Arial"/>
                <w:szCs w:val="20"/>
                <w:lang w:eastAsia="nl-NL"/>
              </w:rPr>
            </w:pPr>
          </w:p>
          <w:p w14:paraId="731A9EA3" w14:textId="77777777" w:rsidR="00175BB5" w:rsidRPr="00175BB5" w:rsidRDefault="00175BB5" w:rsidP="00175BB5">
            <w:pPr>
              <w:suppressAutoHyphens/>
              <w:jc w:val="both"/>
              <w:rPr>
                <w:rFonts w:eastAsia="Times New Roman" w:cs="Arial"/>
                <w:szCs w:val="20"/>
                <w:lang w:eastAsia="nl-NL"/>
              </w:rPr>
            </w:pPr>
          </w:p>
        </w:tc>
      </w:tr>
      <w:tr w:rsidR="00175BB5" w:rsidRPr="00175BB5" w14:paraId="36A19B92" w14:textId="77777777" w:rsidTr="00300763">
        <w:tc>
          <w:tcPr>
            <w:tcW w:w="3119" w:type="dxa"/>
          </w:tcPr>
          <w:p w14:paraId="6F0D9A94" w14:textId="77777777" w:rsidR="00175BB5" w:rsidRPr="00175BB5" w:rsidRDefault="00175BB5" w:rsidP="00175BB5">
            <w:pPr>
              <w:suppressAutoHyphens/>
              <w:jc w:val="both"/>
              <w:rPr>
                <w:rFonts w:eastAsia="Times New Roman" w:cs="Arial"/>
                <w:szCs w:val="20"/>
                <w:lang w:eastAsia="nl-NL"/>
              </w:rPr>
            </w:pPr>
            <w:r w:rsidRPr="00175BB5">
              <w:rPr>
                <w:rFonts w:eastAsia="Times New Roman" w:cs="Arial"/>
                <w:szCs w:val="20"/>
                <w:lang w:eastAsia="nl-NL"/>
              </w:rPr>
              <w:t>Datum van oplevering:</w:t>
            </w:r>
          </w:p>
        </w:tc>
        <w:tc>
          <w:tcPr>
            <w:tcW w:w="6804" w:type="dxa"/>
          </w:tcPr>
          <w:p w14:paraId="77F00A9C" w14:textId="77777777" w:rsidR="00175BB5" w:rsidRPr="00175BB5" w:rsidRDefault="00175BB5" w:rsidP="00175BB5">
            <w:pPr>
              <w:suppressAutoHyphens/>
              <w:jc w:val="both"/>
              <w:rPr>
                <w:rFonts w:eastAsia="Times New Roman" w:cs="Arial"/>
                <w:szCs w:val="20"/>
                <w:lang w:eastAsia="nl-NL"/>
              </w:rPr>
            </w:pPr>
          </w:p>
          <w:p w14:paraId="4ED403C6" w14:textId="77777777" w:rsidR="00175BB5" w:rsidRPr="00175BB5" w:rsidRDefault="00175BB5" w:rsidP="00175BB5">
            <w:pPr>
              <w:suppressAutoHyphens/>
              <w:jc w:val="both"/>
              <w:rPr>
                <w:rFonts w:eastAsia="Times New Roman" w:cs="Arial"/>
                <w:szCs w:val="20"/>
                <w:lang w:eastAsia="nl-NL"/>
              </w:rPr>
            </w:pPr>
          </w:p>
        </w:tc>
      </w:tr>
      <w:tr w:rsidR="00175BB5" w:rsidRPr="00175BB5" w14:paraId="496DF892" w14:textId="77777777" w:rsidTr="00300763">
        <w:tc>
          <w:tcPr>
            <w:tcW w:w="3119" w:type="dxa"/>
          </w:tcPr>
          <w:p w14:paraId="70DA054E" w14:textId="77777777" w:rsidR="00175BB5" w:rsidRPr="00175BB5" w:rsidRDefault="00175BB5" w:rsidP="00175BB5">
            <w:pPr>
              <w:suppressAutoHyphens/>
              <w:jc w:val="both"/>
              <w:rPr>
                <w:rFonts w:eastAsia="Times New Roman" w:cs="Arial"/>
                <w:szCs w:val="20"/>
                <w:lang w:eastAsia="nl-NL"/>
              </w:rPr>
            </w:pPr>
            <w:r w:rsidRPr="00175BB5">
              <w:rPr>
                <w:rFonts w:eastAsia="Times New Roman" w:cs="Arial"/>
                <w:szCs w:val="20"/>
                <w:lang w:eastAsia="nl-NL"/>
              </w:rPr>
              <w:t>Overeengekomen uitvoeringsduur (incl. verleend uitstel van oplevering):</w:t>
            </w:r>
          </w:p>
          <w:p w14:paraId="770A764C" w14:textId="77777777" w:rsidR="00175BB5" w:rsidRPr="00175BB5" w:rsidRDefault="00175BB5" w:rsidP="00175BB5">
            <w:pPr>
              <w:suppressAutoHyphens/>
              <w:jc w:val="both"/>
              <w:rPr>
                <w:rFonts w:eastAsia="Times New Roman" w:cs="Arial"/>
                <w:szCs w:val="20"/>
                <w:lang w:eastAsia="nl-NL"/>
              </w:rPr>
            </w:pPr>
          </w:p>
        </w:tc>
        <w:tc>
          <w:tcPr>
            <w:tcW w:w="6804" w:type="dxa"/>
          </w:tcPr>
          <w:p w14:paraId="67693047" w14:textId="77777777" w:rsidR="00175BB5" w:rsidRPr="00175BB5" w:rsidRDefault="00175BB5" w:rsidP="00175BB5">
            <w:pPr>
              <w:suppressAutoHyphens/>
              <w:jc w:val="both"/>
              <w:rPr>
                <w:rFonts w:eastAsia="Times New Roman" w:cs="Arial"/>
                <w:szCs w:val="20"/>
                <w:lang w:eastAsia="nl-NL"/>
              </w:rPr>
            </w:pPr>
          </w:p>
        </w:tc>
      </w:tr>
      <w:tr w:rsidR="00175BB5" w:rsidRPr="00175BB5" w14:paraId="4AAA51FB" w14:textId="77777777" w:rsidTr="00300763">
        <w:tc>
          <w:tcPr>
            <w:tcW w:w="3119" w:type="dxa"/>
          </w:tcPr>
          <w:p w14:paraId="1AE5DEA5" w14:textId="77777777" w:rsidR="00175BB5" w:rsidRPr="00175BB5" w:rsidRDefault="00175BB5" w:rsidP="00175BB5">
            <w:pPr>
              <w:suppressAutoHyphens/>
              <w:jc w:val="both"/>
              <w:rPr>
                <w:rFonts w:eastAsia="Times New Roman" w:cs="Arial"/>
                <w:szCs w:val="20"/>
                <w:lang w:eastAsia="nl-NL"/>
              </w:rPr>
            </w:pPr>
            <w:r w:rsidRPr="00175BB5">
              <w:rPr>
                <w:rFonts w:eastAsia="Times New Roman" w:cs="Arial"/>
                <w:szCs w:val="20"/>
                <w:lang w:eastAsia="nl-NL"/>
              </w:rPr>
              <w:lastRenderedPageBreak/>
              <w:t>Indien het werk is uitgevoerd in combinatie:</w:t>
            </w:r>
          </w:p>
        </w:tc>
        <w:tc>
          <w:tcPr>
            <w:tcW w:w="6804" w:type="dxa"/>
          </w:tcPr>
          <w:p w14:paraId="7F9B1F1A" w14:textId="77777777" w:rsidR="00175BB5" w:rsidRPr="00175BB5" w:rsidRDefault="00175BB5" w:rsidP="00175BB5">
            <w:pPr>
              <w:suppressAutoHyphens/>
              <w:jc w:val="both"/>
              <w:rPr>
                <w:rFonts w:eastAsia="Times New Roman" w:cs="Arial"/>
                <w:szCs w:val="20"/>
                <w:lang w:eastAsia="nl-NL"/>
              </w:rPr>
            </w:pPr>
          </w:p>
          <w:p w14:paraId="7D052D5D" w14:textId="77777777" w:rsidR="00175BB5" w:rsidRPr="00175BB5" w:rsidRDefault="00175BB5" w:rsidP="00175BB5">
            <w:pPr>
              <w:suppressAutoHyphens/>
              <w:jc w:val="both"/>
              <w:rPr>
                <w:rFonts w:eastAsia="Times New Roman" w:cs="Arial"/>
                <w:szCs w:val="20"/>
                <w:lang w:eastAsia="nl-NL"/>
              </w:rPr>
            </w:pPr>
          </w:p>
        </w:tc>
      </w:tr>
      <w:tr w:rsidR="00175BB5" w:rsidRPr="00175BB5" w14:paraId="0D890BBD" w14:textId="77777777" w:rsidTr="00300763">
        <w:tc>
          <w:tcPr>
            <w:tcW w:w="3119" w:type="dxa"/>
          </w:tcPr>
          <w:p w14:paraId="5396B277" w14:textId="77777777" w:rsidR="0017068F" w:rsidRDefault="00175BB5" w:rsidP="00175BB5">
            <w:pPr>
              <w:suppressAutoHyphens/>
              <w:jc w:val="both"/>
              <w:rPr>
                <w:rFonts w:eastAsia="Times New Roman" w:cs="Arial"/>
                <w:szCs w:val="20"/>
                <w:lang w:eastAsia="nl-NL"/>
              </w:rPr>
            </w:pPr>
            <w:r w:rsidRPr="00175BB5">
              <w:rPr>
                <w:rFonts w:eastAsia="Times New Roman" w:cs="Arial"/>
                <w:szCs w:val="20"/>
                <w:lang w:eastAsia="nl-NL"/>
              </w:rPr>
              <w:t>de namen van de overige</w:t>
            </w:r>
          </w:p>
          <w:p w14:paraId="0317D424" w14:textId="4710338E" w:rsidR="00175BB5" w:rsidRPr="00175BB5" w:rsidRDefault="00175BB5" w:rsidP="00175BB5">
            <w:pPr>
              <w:suppressAutoHyphens/>
              <w:jc w:val="both"/>
              <w:rPr>
                <w:rFonts w:eastAsia="Times New Roman" w:cs="Arial"/>
                <w:szCs w:val="20"/>
                <w:lang w:eastAsia="nl-NL"/>
              </w:rPr>
            </w:pPr>
            <w:r w:rsidRPr="00175BB5">
              <w:rPr>
                <w:rFonts w:eastAsia="Times New Roman" w:cs="Arial"/>
                <w:szCs w:val="20"/>
                <w:lang w:eastAsia="nl-NL"/>
              </w:rPr>
              <w:t xml:space="preserve"> combinanten in de combinatie:</w:t>
            </w:r>
          </w:p>
          <w:p w14:paraId="44322745" w14:textId="77777777" w:rsidR="00175BB5" w:rsidRPr="00175BB5" w:rsidRDefault="00175BB5" w:rsidP="00175BB5">
            <w:pPr>
              <w:suppressAutoHyphens/>
              <w:jc w:val="both"/>
              <w:rPr>
                <w:rFonts w:eastAsia="Times New Roman" w:cs="Arial"/>
                <w:szCs w:val="20"/>
                <w:lang w:eastAsia="nl-NL"/>
              </w:rPr>
            </w:pPr>
          </w:p>
        </w:tc>
        <w:tc>
          <w:tcPr>
            <w:tcW w:w="6804" w:type="dxa"/>
          </w:tcPr>
          <w:p w14:paraId="531952C4" w14:textId="77777777" w:rsidR="00175BB5" w:rsidRPr="00175BB5" w:rsidRDefault="00175BB5" w:rsidP="00175BB5">
            <w:pPr>
              <w:suppressAutoHyphens/>
              <w:jc w:val="both"/>
              <w:rPr>
                <w:rFonts w:eastAsia="Times New Roman" w:cs="Arial"/>
                <w:szCs w:val="20"/>
                <w:lang w:eastAsia="nl-NL"/>
              </w:rPr>
            </w:pPr>
          </w:p>
        </w:tc>
      </w:tr>
      <w:tr w:rsidR="00175BB5" w:rsidRPr="00175BB5" w14:paraId="3D2ACE7B" w14:textId="77777777" w:rsidTr="00300763">
        <w:tc>
          <w:tcPr>
            <w:tcW w:w="3119" w:type="dxa"/>
          </w:tcPr>
          <w:p w14:paraId="134E89FC" w14:textId="77777777" w:rsidR="0017068F" w:rsidRDefault="0017068F" w:rsidP="00175BB5">
            <w:pPr>
              <w:suppressAutoHyphens/>
              <w:jc w:val="both"/>
              <w:rPr>
                <w:rFonts w:eastAsia="Times New Roman" w:cs="Arial"/>
                <w:szCs w:val="20"/>
                <w:lang w:eastAsia="nl-NL"/>
              </w:rPr>
            </w:pPr>
            <w:r w:rsidRPr="00175BB5">
              <w:rPr>
                <w:rFonts w:eastAsia="Times New Roman" w:cs="Arial"/>
                <w:szCs w:val="20"/>
                <w:lang w:eastAsia="nl-NL"/>
              </w:rPr>
              <w:t>D</w:t>
            </w:r>
            <w:r w:rsidR="00175BB5" w:rsidRPr="00175BB5">
              <w:rPr>
                <w:rFonts w:eastAsia="Times New Roman" w:cs="Arial"/>
                <w:szCs w:val="20"/>
                <w:lang w:eastAsia="nl-NL"/>
              </w:rPr>
              <w:t>e</w:t>
            </w:r>
            <w:r>
              <w:rPr>
                <w:rFonts w:eastAsia="Times New Roman" w:cs="Arial"/>
                <w:szCs w:val="20"/>
                <w:lang w:eastAsia="nl-NL"/>
              </w:rPr>
              <w:t xml:space="preserve"> </w:t>
            </w:r>
            <w:r w:rsidR="00175BB5" w:rsidRPr="00175BB5">
              <w:rPr>
                <w:rFonts w:eastAsia="Times New Roman" w:cs="Arial"/>
                <w:szCs w:val="20"/>
                <w:lang w:eastAsia="nl-NL"/>
              </w:rPr>
              <w:t>juridische</w:t>
            </w:r>
          </w:p>
          <w:p w14:paraId="5D93FFAA" w14:textId="3AE8E2B8" w:rsidR="00175BB5" w:rsidRPr="00175BB5" w:rsidRDefault="00175BB5" w:rsidP="00175BB5">
            <w:pPr>
              <w:suppressAutoHyphens/>
              <w:jc w:val="both"/>
              <w:rPr>
                <w:rFonts w:eastAsia="Times New Roman" w:cs="Arial"/>
                <w:szCs w:val="20"/>
                <w:lang w:eastAsia="nl-NL"/>
              </w:rPr>
            </w:pPr>
            <w:r w:rsidRPr="00175BB5">
              <w:rPr>
                <w:rFonts w:eastAsia="Times New Roman" w:cs="Arial"/>
                <w:szCs w:val="20"/>
                <w:lang w:eastAsia="nl-NL"/>
              </w:rPr>
              <w:t xml:space="preserve"> participatieverhouding:</w:t>
            </w:r>
          </w:p>
        </w:tc>
        <w:tc>
          <w:tcPr>
            <w:tcW w:w="6804" w:type="dxa"/>
          </w:tcPr>
          <w:p w14:paraId="11C40AD5" w14:textId="77777777" w:rsidR="00175BB5" w:rsidRPr="00175BB5" w:rsidRDefault="00175BB5" w:rsidP="00175BB5">
            <w:pPr>
              <w:suppressAutoHyphens/>
              <w:jc w:val="both"/>
              <w:rPr>
                <w:rFonts w:eastAsia="Times New Roman" w:cs="Arial"/>
                <w:szCs w:val="20"/>
                <w:lang w:eastAsia="nl-NL"/>
              </w:rPr>
            </w:pPr>
          </w:p>
          <w:p w14:paraId="28E03A56" w14:textId="77777777" w:rsidR="00175BB5" w:rsidRPr="00175BB5" w:rsidRDefault="00175BB5" w:rsidP="00175BB5">
            <w:pPr>
              <w:suppressAutoHyphens/>
              <w:jc w:val="both"/>
              <w:rPr>
                <w:rFonts w:eastAsia="Times New Roman" w:cs="Arial"/>
                <w:szCs w:val="20"/>
                <w:lang w:eastAsia="nl-NL"/>
              </w:rPr>
            </w:pPr>
          </w:p>
        </w:tc>
      </w:tr>
      <w:tr w:rsidR="00175BB5" w:rsidRPr="00175BB5" w14:paraId="79B216E3" w14:textId="77777777" w:rsidTr="00300763">
        <w:tc>
          <w:tcPr>
            <w:tcW w:w="3119" w:type="dxa"/>
          </w:tcPr>
          <w:p w14:paraId="34A5B0CE" w14:textId="77777777" w:rsidR="0017068F" w:rsidRDefault="00175BB5" w:rsidP="00175BB5">
            <w:pPr>
              <w:suppressAutoHyphens/>
              <w:jc w:val="both"/>
              <w:rPr>
                <w:rFonts w:eastAsia="Times New Roman" w:cs="Arial"/>
                <w:szCs w:val="20"/>
                <w:lang w:eastAsia="nl-NL"/>
              </w:rPr>
            </w:pPr>
            <w:r w:rsidRPr="00175BB5">
              <w:rPr>
                <w:rFonts w:eastAsia="Times New Roman" w:cs="Arial"/>
                <w:szCs w:val="20"/>
                <w:lang w:eastAsia="nl-NL"/>
              </w:rPr>
              <w:t>percentage aandeel van iedere</w:t>
            </w:r>
          </w:p>
          <w:p w14:paraId="2E402B56" w14:textId="57495DF0" w:rsidR="00175BB5" w:rsidRPr="00175BB5" w:rsidRDefault="00175BB5" w:rsidP="00175BB5">
            <w:pPr>
              <w:suppressAutoHyphens/>
              <w:jc w:val="both"/>
              <w:rPr>
                <w:rFonts w:eastAsia="Times New Roman" w:cs="Arial"/>
                <w:szCs w:val="20"/>
                <w:lang w:eastAsia="nl-NL"/>
              </w:rPr>
            </w:pPr>
            <w:r w:rsidRPr="00175BB5">
              <w:rPr>
                <w:rFonts w:eastAsia="Times New Roman" w:cs="Arial"/>
                <w:szCs w:val="20"/>
                <w:lang w:eastAsia="nl-NL"/>
              </w:rPr>
              <w:t xml:space="preserve"> combinant in de combinatie:</w:t>
            </w:r>
          </w:p>
          <w:p w14:paraId="6ECB563C" w14:textId="77777777" w:rsidR="00175BB5" w:rsidRPr="00175BB5" w:rsidRDefault="00175BB5" w:rsidP="00175BB5">
            <w:pPr>
              <w:suppressAutoHyphens/>
              <w:jc w:val="both"/>
              <w:rPr>
                <w:rFonts w:eastAsia="Times New Roman" w:cs="Arial"/>
                <w:szCs w:val="20"/>
                <w:lang w:eastAsia="nl-NL"/>
              </w:rPr>
            </w:pPr>
          </w:p>
        </w:tc>
        <w:tc>
          <w:tcPr>
            <w:tcW w:w="6804" w:type="dxa"/>
          </w:tcPr>
          <w:p w14:paraId="09B82D64" w14:textId="77777777" w:rsidR="00175BB5" w:rsidRPr="00175BB5" w:rsidRDefault="00175BB5" w:rsidP="00175BB5">
            <w:pPr>
              <w:suppressAutoHyphens/>
              <w:jc w:val="both"/>
              <w:rPr>
                <w:rFonts w:eastAsia="Times New Roman" w:cs="Arial"/>
                <w:szCs w:val="20"/>
                <w:lang w:eastAsia="nl-NL"/>
              </w:rPr>
            </w:pPr>
          </w:p>
        </w:tc>
      </w:tr>
      <w:tr w:rsidR="00175BB5" w:rsidRPr="00175BB5" w14:paraId="27A35E08" w14:textId="77777777" w:rsidTr="00300763">
        <w:tc>
          <w:tcPr>
            <w:tcW w:w="3119" w:type="dxa"/>
          </w:tcPr>
          <w:p w14:paraId="40250032" w14:textId="77777777" w:rsidR="00175BB5" w:rsidRPr="00175BB5" w:rsidRDefault="00175BB5" w:rsidP="00175BB5">
            <w:pPr>
              <w:suppressAutoHyphens/>
              <w:jc w:val="both"/>
              <w:rPr>
                <w:rFonts w:eastAsia="Times New Roman" w:cs="Arial"/>
                <w:szCs w:val="20"/>
                <w:lang w:eastAsia="nl-NL"/>
              </w:rPr>
            </w:pPr>
            <w:r w:rsidRPr="00175BB5">
              <w:rPr>
                <w:rFonts w:eastAsia="Times New Roman" w:cs="Arial"/>
                <w:szCs w:val="20"/>
                <w:lang w:eastAsia="nl-NL"/>
              </w:rPr>
              <w:t>welke onderdelen van het werk daadwerkelijk door de betreffende combinant zijn uitgevoerd:</w:t>
            </w:r>
          </w:p>
          <w:p w14:paraId="66855035" w14:textId="77777777" w:rsidR="00175BB5" w:rsidRPr="00175BB5" w:rsidRDefault="00175BB5" w:rsidP="00175BB5">
            <w:pPr>
              <w:suppressAutoHyphens/>
              <w:jc w:val="both"/>
              <w:rPr>
                <w:rFonts w:eastAsia="Times New Roman" w:cs="Arial"/>
                <w:szCs w:val="20"/>
                <w:lang w:eastAsia="nl-NL"/>
              </w:rPr>
            </w:pPr>
          </w:p>
        </w:tc>
        <w:tc>
          <w:tcPr>
            <w:tcW w:w="6804" w:type="dxa"/>
          </w:tcPr>
          <w:p w14:paraId="2362FD7D" w14:textId="77777777" w:rsidR="00175BB5" w:rsidRPr="00175BB5" w:rsidRDefault="00175BB5" w:rsidP="00175BB5">
            <w:pPr>
              <w:suppressAutoHyphens/>
              <w:jc w:val="both"/>
              <w:rPr>
                <w:rFonts w:eastAsia="Times New Roman" w:cs="Arial"/>
                <w:szCs w:val="20"/>
                <w:lang w:eastAsia="nl-NL"/>
              </w:rPr>
            </w:pPr>
          </w:p>
        </w:tc>
      </w:tr>
    </w:tbl>
    <w:p w14:paraId="415B2688" w14:textId="77777777" w:rsidR="00175BB5" w:rsidRPr="00175BB5" w:rsidRDefault="00175BB5" w:rsidP="00175BB5">
      <w:pPr>
        <w:tabs>
          <w:tab w:val="left" w:pos="2552"/>
        </w:tabs>
        <w:suppressAutoHyphens/>
        <w:jc w:val="both"/>
        <w:rPr>
          <w:rFonts w:eastAsia="Times New Roman" w:cs="Arial"/>
          <w:szCs w:val="20"/>
          <w:lang w:eastAsia="nl-NL"/>
        </w:rPr>
      </w:pPr>
      <w:r w:rsidRPr="00175BB5">
        <w:rPr>
          <w:rFonts w:eastAsia="Times New Roman" w:cs="Arial"/>
          <w:szCs w:val="20"/>
          <w:lang w:eastAsia="nl-NL"/>
        </w:rPr>
        <w:t>Ondertekening</w:t>
      </w:r>
    </w:p>
    <w:p w14:paraId="60E21023" w14:textId="77777777" w:rsidR="00175BB5" w:rsidRPr="00175BB5" w:rsidRDefault="00175BB5" w:rsidP="00175BB5">
      <w:pPr>
        <w:tabs>
          <w:tab w:val="left" w:pos="2552"/>
        </w:tabs>
        <w:suppressAutoHyphens/>
        <w:ind w:left="1985"/>
        <w:jc w:val="both"/>
        <w:rPr>
          <w:rFonts w:eastAsia="Times New Roman" w:cs="Arial"/>
          <w:sz w:val="17"/>
          <w:szCs w:val="17"/>
          <w:lang w:eastAsia="nl-NL"/>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5387"/>
      </w:tblGrid>
      <w:tr w:rsidR="00175BB5" w:rsidRPr="00175BB5" w14:paraId="142A747D" w14:textId="77777777" w:rsidTr="00300763">
        <w:tc>
          <w:tcPr>
            <w:tcW w:w="4536" w:type="dxa"/>
            <w:shd w:val="clear" w:color="auto" w:fill="auto"/>
          </w:tcPr>
          <w:p w14:paraId="5B91FBA9" w14:textId="467880F0" w:rsidR="00175BB5" w:rsidRPr="00175BB5" w:rsidRDefault="00175BB5" w:rsidP="00175BB5">
            <w:pPr>
              <w:tabs>
                <w:tab w:val="left" w:pos="2552"/>
              </w:tabs>
              <w:suppressAutoHyphens/>
              <w:ind w:left="34"/>
              <w:rPr>
                <w:rFonts w:eastAsia="Times New Roman" w:cs="Arial"/>
                <w:szCs w:val="20"/>
                <w:lang w:eastAsia="nl-NL"/>
              </w:rPr>
            </w:pPr>
            <w:r w:rsidRPr="00175BB5">
              <w:rPr>
                <w:rFonts w:eastAsia="Times New Roman" w:cs="Arial"/>
                <w:szCs w:val="20"/>
                <w:lang w:eastAsia="nl-NL"/>
              </w:rPr>
              <w:t xml:space="preserve">Naam </w:t>
            </w:r>
            <w:r w:rsidR="00247833">
              <w:rPr>
                <w:rFonts w:eastAsia="Times New Roman" w:cs="Arial"/>
                <w:szCs w:val="20"/>
                <w:lang w:eastAsia="nl-NL"/>
              </w:rPr>
              <w:t>Inschrijver</w:t>
            </w:r>
          </w:p>
        </w:tc>
        <w:tc>
          <w:tcPr>
            <w:tcW w:w="5387" w:type="dxa"/>
            <w:shd w:val="clear" w:color="auto" w:fill="auto"/>
          </w:tcPr>
          <w:p w14:paraId="0A706049" w14:textId="77777777" w:rsidR="00175BB5" w:rsidRPr="00175BB5" w:rsidRDefault="00175BB5" w:rsidP="00175BB5">
            <w:pPr>
              <w:tabs>
                <w:tab w:val="left" w:pos="2552"/>
              </w:tabs>
              <w:suppressAutoHyphens/>
              <w:rPr>
                <w:rFonts w:eastAsia="Times New Roman" w:cs="Arial"/>
                <w:szCs w:val="20"/>
                <w:lang w:eastAsia="nl-NL"/>
              </w:rPr>
            </w:pPr>
          </w:p>
        </w:tc>
      </w:tr>
      <w:tr w:rsidR="00175BB5" w:rsidRPr="00175BB5" w14:paraId="06992D9D" w14:textId="77777777" w:rsidTr="00300763">
        <w:tc>
          <w:tcPr>
            <w:tcW w:w="4536" w:type="dxa"/>
            <w:shd w:val="clear" w:color="auto" w:fill="auto"/>
          </w:tcPr>
          <w:p w14:paraId="3BC39A14" w14:textId="77777777" w:rsidR="00175BB5" w:rsidRPr="00175BB5" w:rsidRDefault="00175BB5" w:rsidP="00175BB5">
            <w:pPr>
              <w:tabs>
                <w:tab w:val="left" w:pos="2552"/>
              </w:tabs>
              <w:suppressAutoHyphens/>
              <w:ind w:left="34"/>
              <w:rPr>
                <w:rFonts w:eastAsia="Times New Roman" w:cs="Arial"/>
                <w:szCs w:val="20"/>
                <w:lang w:eastAsia="nl-NL"/>
              </w:rPr>
            </w:pPr>
            <w:r w:rsidRPr="00175BB5">
              <w:rPr>
                <w:rFonts w:eastAsia="Times New Roman" w:cs="Arial"/>
                <w:szCs w:val="20"/>
                <w:lang w:eastAsia="nl-NL"/>
              </w:rPr>
              <w:t>Naam en functie van degene die dit Aanmeldingsformulier ondertekent</w:t>
            </w:r>
          </w:p>
        </w:tc>
        <w:tc>
          <w:tcPr>
            <w:tcW w:w="5387" w:type="dxa"/>
            <w:shd w:val="clear" w:color="auto" w:fill="auto"/>
          </w:tcPr>
          <w:p w14:paraId="59FAD3B8" w14:textId="77777777" w:rsidR="00175BB5" w:rsidRPr="00175BB5" w:rsidRDefault="00175BB5" w:rsidP="00175BB5">
            <w:pPr>
              <w:tabs>
                <w:tab w:val="left" w:pos="2552"/>
              </w:tabs>
              <w:suppressAutoHyphens/>
              <w:rPr>
                <w:rFonts w:eastAsia="Times New Roman" w:cs="Arial"/>
                <w:szCs w:val="20"/>
                <w:lang w:eastAsia="nl-NL"/>
              </w:rPr>
            </w:pPr>
          </w:p>
        </w:tc>
      </w:tr>
      <w:tr w:rsidR="00175BB5" w:rsidRPr="00175BB5" w14:paraId="70ECBC2C" w14:textId="77777777" w:rsidTr="00300763">
        <w:tc>
          <w:tcPr>
            <w:tcW w:w="4536" w:type="dxa"/>
            <w:shd w:val="clear" w:color="auto" w:fill="auto"/>
          </w:tcPr>
          <w:p w14:paraId="3D778580" w14:textId="77777777" w:rsidR="00175BB5" w:rsidRPr="00175BB5" w:rsidRDefault="00175BB5" w:rsidP="00175BB5">
            <w:pPr>
              <w:tabs>
                <w:tab w:val="left" w:pos="2552"/>
              </w:tabs>
              <w:suppressAutoHyphens/>
              <w:ind w:left="34"/>
              <w:rPr>
                <w:rFonts w:eastAsia="Times New Roman" w:cs="Arial"/>
                <w:szCs w:val="20"/>
                <w:lang w:eastAsia="nl-NL"/>
              </w:rPr>
            </w:pPr>
            <w:r w:rsidRPr="00175BB5">
              <w:rPr>
                <w:rFonts w:eastAsia="Times New Roman" w:cs="Arial"/>
                <w:szCs w:val="20"/>
                <w:lang w:eastAsia="nl-NL"/>
              </w:rPr>
              <w:t>Plaats</w:t>
            </w:r>
          </w:p>
        </w:tc>
        <w:tc>
          <w:tcPr>
            <w:tcW w:w="5387" w:type="dxa"/>
            <w:shd w:val="clear" w:color="auto" w:fill="auto"/>
          </w:tcPr>
          <w:p w14:paraId="2D495272" w14:textId="77777777" w:rsidR="00175BB5" w:rsidRPr="00175BB5" w:rsidRDefault="00175BB5" w:rsidP="00175BB5">
            <w:pPr>
              <w:tabs>
                <w:tab w:val="left" w:pos="2552"/>
              </w:tabs>
              <w:suppressAutoHyphens/>
              <w:rPr>
                <w:rFonts w:eastAsia="Times New Roman" w:cs="Arial"/>
                <w:szCs w:val="20"/>
                <w:lang w:eastAsia="nl-NL"/>
              </w:rPr>
            </w:pPr>
          </w:p>
        </w:tc>
      </w:tr>
      <w:tr w:rsidR="00175BB5" w:rsidRPr="00175BB5" w14:paraId="38BDB9A6" w14:textId="77777777" w:rsidTr="00300763">
        <w:tc>
          <w:tcPr>
            <w:tcW w:w="4536" w:type="dxa"/>
            <w:shd w:val="clear" w:color="auto" w:fill="auto"/>
          </w:tcPr>
          <w:p w14:paraId="44FBDF3E" w14:textId="77777777" w:rsidR="00175BB5" w:rsidRPr="00175BB5" w:rsidRDefault="00175BB5" w:rsidP="00175BB5">
            <w:pPr>
              <w:tabs>
                <w:tab w:val="left" w:pos="2552"/>
              </w:tabs>
              <w:suppressAutoHyphens/>
              <w:ind w:left="34"/>
              <w:rPr>
                <w:rFonts w:eastAsia="Times New Roman" w:cs="Arial"/>
                <w:szCs w:val="20"/>
                <w:lang w:eastAsia="nl-NL"/>
              </w:rPr>
            </w:pPr>
            <w:r w:rsidRPr="00175BB5">
              <w:rPr>
                <w:rFonts w:eastAsia="Times New Roman" w:cs="Arial"/>
                <w:szCs w:val="20"/>
                <w:lang w:eastAsia="nl-NL"/>
              </w:rPr>
              <w:t>Datum</w:t>
            </w:r>
          </w:p>
        </w:tc>
        <w:tc>
          <w:tcPr>
            <w:tcW w:w="5387" w:type="dxa"/>
            <w:shd w:val="clear" w:color="auto" w:fill="auto"/>
          </w:tcPr>
          <w:p w14:paraId="0DB01FB9" w14:textId="77777777" w:rsidR="00175BB5" w:rsidRPr="00175BB5" w:rsidRDefault="00175BB5" w:rsidP="00175BB5">
            <w:pPr>
              <w:tabs>
                <w:tab w:val="left" w:pos="2552"/>
              </w:tabs>
              <w:suppressAutoHyphens/>
              <w:rPr>
                <w:rFonts w:eastAsia="Times New Roman" w:cs="Arial"/>
                <w:b/>
                <w:i/>
                <w:vanish/>
                <w:color w:val="3366FF"/>
                <w:szCs w:val="20"/>
                <w:lang w:eastAsia="nl-NL"/>
              </w:rPr>
            </w:pPr>
          </w:p>
        </w:tc>
      </w:tr>
      <w:tr w:rsidR="00175BB5" w:rsidRPr="00175BB5" w14:paraId="04F2B67D" w14:textId="77777777" w:rsidTr="00300763">
        <w:tc>
          <w:tcPr>
            <w:tcW w:w="4536" w:type="dxa"/>
            <w:shd w:val="clear" w:color="auto" w:fill="auto"/>
          </w:tcPr>
          <w:p w14:paraId="6187ED0B" w14:textId="77777777" w:rsidR="00175BB5" w:rsidRPr="00175BB5" w:rsidRDefault="00175BB5" w:rsidP="00175BB5">
            <w:pPr>
              <w:tabs>
                <w:tab w:val="left" w:pos="2552"/>
              </w:tabs>
              <w:suppressAutoHyphens/>
              <w:ind w:left="34"/>
              <w:rPr>
                <w:rFonts w:eastAsia="Times New Roman" w:cs="Arial"/>
                <w:szCs w:val="20"/>
                <w:lang w:eastAsia="nl-NL"/>
              </w:rPr>
            </w:pPr>
            <w:r w:rsidRPr="00175BB5">
              <w:rPr>
                <w:rFonts w:eastAsia="Times New Roman" w:cs="Arial"/>
                <w:szCs w:val="20"/>
                <w:lang w:eastAsia="nl-NL"/>
              </w:rPr>
              <w:t>Handtekening</w:t>
            </w:r>
          </w:p>
          <w:p w14:paraId="369DB3BC" w14:textId="77777777" w:rsidR="00175BB5" w:rsidRPr="00175BB5" w:rsidRDefault="00175BB5" w:rsidP="00175BB5">
            <w:pPr>
              <w:tabs>
                <w:tab w:val="left" w:pos="2552"/>
              </w:tabs>
              <w:suppressAutoHyphens/>
              <w:ind w:left="34"/>
              <w:rPr>
                <w:rFonts w:eastAsia="Times New Roman" w:cs="Arial"/>
                <w:szCs w:val="20"/>
                <w:lang w:eastAsia="nl-NL"/>
              </w:rPr>
            </w:pPr>
          </w:p>
          <w:p w14:paraId="5B050CFC" w14:textId="77777777" w:rsidR="00175BB5" w:rsidRPr="00175BB5" w:rsidRDefault="00175BB5" w:rsidP="00175BB5">
            <w:pPr>
              <w:tabs>
                <w:tab w:val="left" w:pos="2552"/>
              </w:tabs>
              <w:suppressAutoHyphens/>
              <w:ind w:left="34"/>
              <w:rPr>
                <w:rFonts w:eastAsia="Times New Roman" w:cs="Arial"/>
                <w:szCs w:val="20"/>
                <w:lang w:eastAsia="nl-NL"/>
              </w:rPr>
            </w:pPr>
          </w:p>
          <w:p w14:paraId="6BD009A5" w14:textId="77777777" w:rsidR="00175BB5" w:rsidRPr="00175BB5" w:rsidRDefault="00175BB5" w:rsidP="00175BB5">
            <w:pPr>
              <w:tabs>
                <w:tab w:val="left" w:pos="2552"/>
              </w:tabs>
              <w:suppressAutoHyphens/>
              <w:ind w:left="34"/>
              <w:rPr>
                <w:rFonts w:eastAsia="Times New Roman" w:cs="Arial"/>
                <w:szCs w:val="20"/>
                <w:lang w:eastAsia="nl-NL"/>
              </w:rPr>
            </w:pPr>
          </w:p>
          <w:p w14:paraId="270EE093" w14:textId="77777777" w:rsidR="00175BB5" w:rsidRPr="00175BB5" w:rsidRDefault="00175BB5" w:rsidP="00175BB5">
            <w:pPr>
              <w:tabs>
                <w:tab w:val="left" w:pos="2552"/>
              </w:tabs>
              <w:suppressAutoHyphens/>
              <w:ind w:left="34"/>
              <w:rPr>
                <w:rFonts w:eastAsia="Times New Roman" w:cs="Arial"/>
                <w:szCs w:val="20"/>
                <w:lang w:eastAsia="nl-NL"/>
              </w:rPr>
            </w:pPr>
          </w:p>
          <w:p w14:paraId="00CA34F5" w14:textId="77777777" w:rsidR="00175BB5" w:rsidRPr="00175BB5" w:rsidRDefault="00175BB5" w:rsidP="00175BB5">
            <w:pPr>
              <w:tabs>
                <w:tab w:val="left" w:pos="2552"/>
              </w:tabs>
              <w:suppressAutoHyphens/>
              <w:ind w:left="34"/>
              <w:rPr>
                <w:rFonts w:eastAsia="Times New Roman" w:cs="Arial"/>
                <w:szCs w:val="20"/>
                <w:lang w:eastAsia="nl-NL"/>
              </w:rPr>
            </w:pPr>
          </w:p>
        </w:tc>
        <w:tc>
          <w:tcPr>
            <w:tcW w:w="5387" w:type="dxa"/>
            <w:shd w:val="clear" w:color="auto" w:fill="auto"/>
          </w:tcPr>
          <w:p w14:paraId="685E4E67" w14:textId="77777777" w:rsidR="00175BB5" w:rsidRPr="00175BB5" w:rsidRDefault="00175BB5" w:rsidP="00175BB5">
            <w:pPr>
              <w:tabs>
                <w:tab w:val="left" w:pos="2552"/>
              </w:tabs>
              <w:suppressAutoHyphens/>
              <w:rPr>
                <w:rFonts w:eastAsia="Times New Roman" w:cs="Arial"/>
                <w:szCs w:val="20"/>
                <w:lang w:eastAsia="nl-NL"/>
              </w:rPr>
            </w:pPr>
          </w:p>
        </w:tc>
      </w:tr>
    </w:tbl>
    <w:p w14:paraId="6E4F9C05" w14:textId="77777777" w:rsidR="00175BB5" w:rsidRPr="00175BB5" w:rsidRDefault="00175BB5" w:rsidP="00175BB5">
      <w:pPr>
        <w:tabs>
          <w:tab w:val="left" w:pos="2552"/>
        </w:tabs>
        <w:suppressAutoHyphens/>
        <w:ind w:left="1985"/>
        <w:rPr>
          <w:rFonts w:eastAsia="Times New Roman" w:cs="Arial"/>
          <w:sz w:val="17"/>
          <w:szCs w:val="17"/>
          <w:lang w:eastAsia="nl-NL"/>
        </w:rPr>
      </w:pPr>
    </w:p>
    <w:p w14:paraId="46ACC0A8" w14:textId="3BC5AF8C" w:rsidR="00F91A8A" w:rsidRPr="006220AE" w:rsidRDefault="00F91A8A" w:rsidP="006220AE">
      <w:pPr>
        <w:keepNext/>
        <w:tabs>
          <w:tab w:val="left" w:pos="2552"/>
        </w:tabs>
        <w:suppressAutoHyphens/>
        <w:spacing w:after="480"/>
        <w:jc w:val="both"/>
        <w:outlineLvl w:val="0"/>
        <w:rPr>
          <w:rFonts w:eastAsia="Times New Roman" w:cs="Arial"/>
          <w:b/>
          <w:snapToGrid w:val="0"/>
          <w:sz w:val="24"/>
          <w:szCs w:val="24"/>
          <w:lang w:eastAsia="nl-NL"/>
        </w:rPr>
      </w:pPr>
    </w:p>
    <w:sectPr w:rsidR="00F91A8A" w:rsidRPr="006220AE">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F77C96" w14:textId="77777777" w:rsidR="00175BB5" w:rsidRDefault="00175BB5" w:rsidP="00F91A8A">
      <w:pPr>
        <w:spacing w:line="240" w:lineRule="auto"/>
      </w:pPr>
      <w:r>
        <w:separator/>
      </w:r>
    </w:p>
  </w:endnote>
  <w:endnote w:type="continuationSeparator" w:id="0">
    <w:p w14:paraId="4E015186" w14:textId="77777777" w:rsidR="00175BB5" w:rsidRDefault="00175BB5" w:rsidP="00F91A8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46139" w14:textId="77777777" w:rsidR="00F91A8A" w:rsidRDefault="00F91A8A">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EA29F" w14:textId="77777777" w:rsidR="00F91A8A" w:rsidRDefault="00F91A8A">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79FC4" w14:textId="77777777" w:rsidR="00F91A8A" w:rsidRDefault="00F91A8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7C645" w14:textId="77777777" w:rsidR="00175BB5" w:rsidRDefault="00175BB5" w:rsidP="00F91A8A">
      <w:pPr>
        <w:spacing w:line="240" w:lineRule="auto"/>
      </w:pPr>
      <w:r>
        <w:separator/>
      </w:r>
    </w:p>
  </w:footnote>
  <w:footnote w:type="continuationSeparator" w:id="0">
    <w:p w14:paraId="5A5005FD" w14:textId="77777777" w:rsidR="00175BB5" w:rsidRDefault="00175BB5" w:rsidP="00F91A8A">
      <w:pPr>
        <w:spacing w:line="240" w:lineRule="auto"/>
      </w:pPr>
      <w:r>
        <w:continuationSeparator/>
      </w:r>
    </w:p>
  </w:footnote>
  <w:footnote w:id="1">
    <w:p w14:paraId="3D3A5005" w14:textId="77777777" w:rsidR="00175BB5" w:rsidRPr="00BF0047" w:rsidRDefault="00175BB5" w:rsidP="00175BB5">
      <w:pPr>
        <w:pStyle w:val="Voetnoottekst"/>
        <w:rPr>
          <w:rFonts w:ascii="Arial" w:hAnsi="Arial" w:cs="Arial"/>
          <w:sz w:val="16"/>
        </w:rPr>
      </w:pPr>
      <w:r w:rsidRPr="00BF0047">
        <w:rPr>
          <w:rStyle w:val="Voetnootmarkering"/>
          <w:rFonts w:ascii="Arial" w:hAnsi="Arial" w:cs="Arial"/>
          <w:sz w:val="16"/>
        </w:rPr>
        <w:footnoteRef/>
      </w:r>
      <w:r w:rsidRPr="00BF0047">
        <w:rPr>
          <w:rFonts w:ascii="Arial" w:hAnsi="Arial" w:cs="Arial"/>
          <w:sz w:val="16"/>
        </w:rPr>
        <w:t xml:space="preserve"> Voor eventuele verificatie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73079" w14:textId="77777777" w:rsidR="00F91A8A" w:rsidRDefault="00F91A8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CDD0D" w14:textId="77777777" w:rsidR="00F91A8A" w:rsidRDefault="00F91A8A" w:rsidP="00F91A8A">
    <w:pPr>
      <w:pStyle w:val="Voet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EFC00" w14:textId="77777777" w:rsidR="00F91A8A" w:rsidRDefault="00F91A8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441D9C"/>
    <w:multiLevelType w:val="hybridMultilevel"/>
    <w:tmpl w:val="A0322A1C"/>
    <w:lvl w:ilvl="0" w:tplc="5B705E88">
      <w:start w:val="1"/>
      <w:numFmt w:val="lowerLetter"/>
      <w:lvlText w:val="%1.)"/>
      <w:lvlJc w:val="left"/>
      <w:pPr>
        <w:ind w:left="2875" w:hanging="465"/>
      </w:pPr>
      <w:rPr>
        <w:rFonts w:hint="default"/>
      </w:rPr>
    </w:lvl>
    <w:lvl w:ilvl="1" w:tplc="04130019" w:tentative="1">
      <w:start w:val="1"/>
      <w:numFmt w:val="lowerLetter"/>
      <w:lvlText w:val="%2."/>
      <w:lvlJc w:val="left"/>
      <w:pPr>
        <w:ind w:left="3490" w:hanging="360"/>
      </w:pPr>
    </w:lvl>
    <w:lvl w:ilvl="2" w:tplc="0413001B" w:tentative="1">
      <w:start w:val="1"/>
      <w:numFmt w:val="lowerRoman"/>
      <w:lvlText w:val="%3."/>
      <w:lvlJc w:val="right"/>
      <w:pPr>
        <w:ind w:left="4210" w:hanging="180"/>
      </w:pPr>
    </w:lvl>
    <w:lvl w:ilvl="3" w:tplc="0413000F" w:tentative="1">
      <w:start w:val="1"/>
      <w:numFmt w:val="decimal"/>
      <w:lvlText w:val="%4."/>
      <w:lvlJc w:val="left"/>
      <w:pPr>
        <w:ind w:left="4930" w:hanging="360"/>
      </w:pPr>
    </w:lvl>
    <w:lvl w:ilvl="4" w:tplc="04130019" w:tentative="1">
      <w:start w:val="1"/>
      <w:numFmt w:val="lowerLetter"/>
      <w:lvlText w:val="%5."/>
      <w:lvlJc w:val="left"/>
      <w:pPr>
        <w:ind w:left="5650" w:hanging="360"/>
      </w:pPr>
    </w:lvl>
    <w:lvl w:ilvl="5" w:tplc="0413001B" w:tentative="1">
      <w:start w:val="1"/>
      <w:numFmt w:val="lowerRoman"/>
      <w:lvlText w:val="%6."/>
      <w:lvlJc w:val="right"/>
      <w:pPr>
        <w:ind w:left="6370" w:hanging="180"/>
      </w:pPr>
    </w:lvl>
    <w:lvl w:ilvl="6" w:tplc="0413000F" w:tentative="1">
      <w:start w:val="1"/>
      <w:numFmt w:val="decimal"/>
      <w:lvlText w:val="%7."/>
      <w:lvlJc w:val="left"/>
      <w:pPr>
        <w:ind w:left="7090" w:hanging="360"/>
      </w:pPr>
    </w:lvl>
    <w:lvl w:ilvl="7" w:tplc="04130019" w:tentative="1">
      <w:start w:val="1"/>
      <w:numFmt w:val="lowerLetter"/>
      <w:lvlText w:val="%8."/>
      <w:lvlJc w:val="left"/>
      <w:pPr>
        <w:ind w:left="7810" w:hanging="360"/>
      </w:pPr>
    </w:lvl>
    <w:lvl w:ilvl="8" w:tplc="0413001B" w:tentative="1">
      <w:start w:val="1"/>
      <w:numFmt w:val="lowerRoman"/>
      <w:lvlText w:val="%9."/>
      <w:lvlJc w:val="right"/>
      <w:pPr>
        <w:ind w:left="853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5BB5"/>
    <w:rsid w:val="000E27D1"/>
    <w:rsid w:val="0017068F"/>
    <w:rsid w:val="00175BB5"/>
    <w:rsid w:val="00183BFF"/>
    <w:rsid w:val="00186254"/>
    <w:rsid w:val="00247833"/>
    <w:rsid w:val="003E5D2E"/>
    <w:rsid w:val="005355A5"/>
    <w:rsid w:val="005819BA"/>
    <w:rsid w:val="005B2212"/>
    <w:rsid w:val="006220AE"/>
    <w:rsid w:val="0063599E"/>
    <w:rsid w:val="006C3361"/>
    <w:rsid w:val="00745875"/>
    <w:rsid w:val="00747D8B"/>
    <w:rsid w:val="007D034A"/>
    <w:rsid w:val="00887EDE"/>
    <w:rsid w:val="008F4080"/>
    <w:rsid w:val="0093768C"/>
    <w:rsid w:val="00952D41"/>
    <w:rsid w:val="00A9425F"/>
    <w:rsid w:val="00BA1B56"/>
    <w:rsid w:val="00C4694D"/>
    <w:rsid w:val="00F91A8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2561CF"/>
  <w15:chartTrackingRefBased/>
  <w15:docId w15:val="{3E0291C0-6926-4263-9BCD-C269637A8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86254"/>
    <w:pPr>
      <w:spacing w:after="0" w:line="240" w:lineRule="atLeast"/>
    </w:pPr>
    <w:rPr>
      <w:sz w:val="20"/>
    </w:rPr>
  </w:style>
  <w:style w:type="paragraph" w:styleId="Kop1">
    <w:name w:val="heading 1"/>
    <w:basedOn w:val="Standaard"/>
    <w:next w:val="Standaard"/>
    <w:link w:val="Kop1Char"/>
    <w:uiPriority w:val="9"/>
    <w:qFormat/>
    <w:rsid w:val="00F91A8A"/>
    <w:pPr>
      <w:keepNext/>
      <w:keepLines/>
      <w:spacing w:after="240"/>
      <w:outlineLvl w:val="0"/>
    </w:pPr>
    <w:rPr>
      <w:rFonts w:eastAsiaTheme="majorEastAsia" w:cstheme="majorBidi"/>
      <w:b/>
      <w:bCs/>
      <w:sz w:val="30"/>
      <w:szCs w:val="28"/>
    </w:rPr>
  </w:style>
  <w:style w:type="paragraph" w:styleId="Kop2">
    <w:name w:val="heading 2"/>
    <w:basedOn w:val="Standaard"/>
    <w:next w:val="Standaard"/>
    <w:link w:val="Kop2Char"/>
    <w:uiPriority w:val="9"/>
    <w:unhideWhenUsed/>
    <w:qFormat/>
    <w:rsid w:val="00F91A8A"/>
    <w:pPr>
      <w:keepNext/>
      <w:keepLines/>
      <w:spacing w:before="240" w:after="240"/>
      <w:outlineLvl w:val="1"/>
    </w:pPr>
    <w:rPr>
      <w:rFonts w:eastAsiaTheme="majorEastAsia" w:cstheme="majorBidi"/>
      <w:b/>
      <w:bCs/>
      <w:sz w:val="24"/>
      <w:szCs w:val="26"/>
    </w:rPr>
  </w:style>
  <w:style w:type="paragraph" w:styleId="Kop3">
    <w:name w:val="heading 3"/>
    <w:basedOn w:val="Standaard"/>
    <w:next w:val="Standaard"/>
    <w:link w:val="Kop3Char"/>
    <w:uiPriority w:val="9"/>
    <w:unhideWhenUsed/>
    <w:qFormat/>
    <w:rsid w:val="00F91A8A"/>
    <w:pPr>
      <w:keepNext/>
      <w:keepLines/>
      <w:outlineLvl w:val="2"/>
    </w:pPr>
    <w:rPr>
      <w:rFonts w:eastAsiaTheme="majorEastAsia" w:cstheme="majorBidi"/>
      <w:bCs/>
      <w:i/>
    </w:rPr>
  </w:style>
  <w:style w:type="paragraph" w:styleId="Kop4">
    <w:name w:val="heading 4"/>
    <w:basedOn w:val="Standaard"/>
    <w:next w:val="Standaard"/>
    <w:link w:val="Kop4Char"/>
    <w:uiPriority w:val="9"/>
    <w:unhideWhenUsed/>
    <w:qFormat/>
    <w:rsid w:val="00F91A8A"/>
    <w:pPr>
      <w:keepNext/>
      <w:keepLines/>
      <w:outlineLvl w:val="3"/>
    </w:pPr>
    <w:rPr>
      <w:rFonts w:eastAsiaTheme="majorEastAsia" w:cstheme="majorBidi"/>
      <w:b/>
      <w:bCs/>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F91A8A"/>
    <w:rPr>
      <w:rFonts w:eastAsiaTheme="majorEastAsia" w:cstheme="majorBidi"/>
      <w:b/>
      <w:bCs/>
      <w:sz w:val="30"/>
      <w:szCs w:val="28"/>
    </w:rPr>
  </w:style>
  <w:style w:type="character" w:customStyle="1" w:styleId="Kop2Char">
    <w:name w:val="Kop 2 Char"/>
    <w:basedOn w:val="Standaardalinea-lettertype"/>
    <w:link w:val="Kop2"/>
    <w:uiPriority w:val="9"/>
    <w:rsid w:val="00F91A8A"/>
    <w:rPr>
      <w:rFonts w:eastAsiaTheme="majorEastAsia" w:cstheme="majorBidi"/>
      <w:b/>
      <w:bCs/>
      <w:sz w:val="24"/>
      <w:szCs w:val="26"/>
    </w:rPr>
  </w:style>
  <w:style w:type="character" w:customStyle="1" w:styleId="Kop3Char">
    <w:name w:val="Kop 3 Char"/>
    <w:basedOn w:val="Standaardalinea-lettertype"/>
    <w:link w:val="Kop3"/>
    <w:uiPriority w:val="9"/>
    <w:rsid w:val="00F91A8A"/>
    <w:rPr>
      <w:rFonts w:eastAsiaTheme="majorEastAsia" w:cstheme="majorBidi"/>
      <w:bCs/>
      <w:i/>
      <w:sz w:val="20"/>
    </w:rPr>
  </w:style>
  <w:style w:type="character" w:customStyle="1" w:styleId="Kop4Char">
    <w:name w:val="Kop 4 Char"/>
    <w:basedOn w:val="Standaardalinea-lettertype"/>
    <w:link w:val="Kop4"/>
    <w:uiPriority w:val="9"/>
    <w:rsid w:val="00F91A8A"/>
    <w:rPr>
      <w:rFonts w:eastAsiaTheme="majorEastAsia" w:cstheme="majorBidi"/>
      <w:b/>
      <w:bCs/>
      <w:iCs/>
      <w:sz w:val="20"/>
    </w:rPr>
  </w:style>
  <w:style w:type="paragraph" w:styleId="Koptekst">
    <w:name w:val="header"/>
    <w:basedOn w:val="Standaard"/>
    <w:link w:val="KoptekstChar"/>
    <w:uiPriority w:val="99"/>
    <w:unhideWhenUsed/>
    <w:rsid w:val="00F91A8A"/>
    <w:pPr>
      <w:tabs>
        <w:tab w:val="right" w:pos="9072"/>
      </w:tabs>
    </w:pPr>
    <w:rPr>
      <w:i/>
      <w:sz w:val="16"/>
    </w:rPr>
  </w:style>
  <w:style w:type="character" w:customStyle="1" w:styleId="KoptekstChar">
    <w:name w:val="Koptekst Char"/>
    <w:basedOn w:val="Standaardalinea-lettertype"/>
    <w:link w:val="Koptekst"/>
    <w:uiPriority w:val="99"/>
    <w:rsid w:val="00F91A8A"/>
    <w:rPr>
      <w:i/>
      <w:sz w:val="16"/>
    </w:rPr>
  </w:style>
  <w:style w:type="paragraph" w:styleId="Voettekst">
    <w:name w:val="footer"/>
    <w:basedOn w:val="Standaard"/>
    <w:link w:val="VoettekstChar"/>
    <w:uiPriority w:val="99"/>
    <w:unhideWhenUsed/>
    <w:rsid w:val="00F91A8A"/>
    <w:pPr>
      <w:tabs>
        <w:tab w:val="right" w:pos="9072"/>
      </w:tabs>
    </w:pPr>
    <w:rPr>
      <w:i/>
      <w:sz w:val="16"/>
    </w:rPr>
  </w:style>
  <w:style w:type="character" w:customStyle="1" w:styleId="VoettekstChar">
    <w:name w:val="Voettekst Char"/>
    <w:basedOn w:val="Standaardalinea-lettertype"/>
    <w:link w:val="Voettekst"/>
    <w:uiPriority w:val="99"/>
    <w:rsid w:val="00F91A8A"/>
    <w:rPr>
      <w:i/>
      <w:sz w:val="16"/>
    </w:rPr>
  </w:style>
  <w:style w:type="paragraph" w:styleId="Voetnoottekst">
    <w:name w:val="footnote text"/>
    <w:basedOn w:val="Standaard"/>
    <w:link w:val="VoetnoottekstChar"/>
    <w:uiPriority w:val="99"/>
    <w:semiHidden/>
    <w:unhideWhenUsed/>
    <w:rsid w:val="00175BB5"/>
    <w:pPr>
      <w:spacing w:line="240" w:lineRule="auto"/>
    </w:pPr>
    <w:rPr>
      <w:szCs w:val="20"/>
    </w:rPr>
  </w:style>
  <w:style w:type="character" w:customStyle="1" w:styleId="VoetnoottekstChar">
    <w:name w:val="Voetnoottekst Char"/>
    <w:basedOn w:val="Standaardalinea-lettertype"/>
    <w:link w:val="Voetnoottekst"/>
    <w:uiPriority w:val="99"/>
    <w:semiHidden/>
    <w:rsid w:val="00175BB5"/>
    <w:rPr>
      <w:sz w:val="20"/>
      <w:szCs w:val="20"/>
    </w:rPr>
  </w:style>
  <w:style w:type="character" w:styleId="Voetnootmarkering">
    <w:name w:val="footnote reference"/>
    <w:semiHidden/>
    <w:rsid w:val="00175BB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2</Pages>
  <Words>416</Words>
  <Characters>2293</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Henk</dc:creator>
  <cp:keywords/>
  <dc:description/>
  <cp:lastModifiedBy>Geerts, Henk</cp:lastModifiedBy>
  <cp:revision>9</cp:revision>
  <cp:lastPrinted>2022-03-23T09:02:00Z</cp:lastPrinted>
  <dcterms:created xsi:type="dcterms:W3CDTF">2021-03-12T15:54:00Z</dcterms:created>
  <dcterms:modified xsi:type="dcterms:W3CDTF">2022-06-27T15:51:00Z</dcterms:modified>
</cp:coreProperties>
</file>